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E3194">
      <w:pPr>
        <w:jc w:val="center"/>
      </w:pPr>
      <w:r>
        <w:rPr>
          <w:rFonts w:ascii="方正小标宋简体" w:hAnsi="方正小标宋简体" w:eastAsia="方正小标宋简体"/>
          <w:b w:val="0"/>
          <w:sz w:val="40"/>
        </w:rPr>
        <w:t>首届全国青少年人工智能大赛贵州赛区决赛入围名单</w:t>
      </w:r>
    </w:p>
    <w:p w14:paraId="7CF573B8">
      <w:pPr>
        <w:spacing w:after="200"/>
        <w:jc w:val="center"/>
      </w:pPr>
      <w:r>
        <w:rPr>
          <w:rFonts w:ascii="方正小标宋简体" w:hAnsi="方正小标宋简体" w:eastAsia="方正小标宋简体"/>
          <w:b w:val="0"/>
          <w:sz w:val="28"/>
        </w:rPr>
        <w:t>（赛道3、赛道4、赛道5）</w:t>
      </w:r>
    </w:p>
    <w:p w14:paraId="1FC5CCF3">
      <w:pPr>
        <w:spacing w:before="160" w:after="60"/>
      </w:pPr>
      <w:r>
        <w:rPr>
          <w:rFonts w:ascii="黑体" w:hAnsi="黑体" w:eastAsia="黑体"/>
          <w:b/>
          <w:sz w:val="24"/>
        </w:rPr>
        <w:t>一、赛道3·青少年人工智能驱动科学大赛（初中组，7人）</w:t>
      </w:r>
    </w:p>
    <w:tbl>
      <w:tblPr>
        <w:tblStyle w:val="3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225"/>
        <w:gridCol w:w="1863"/>
        <w:gridCol w:w="2812"/>
        <w:gridCol w:w="975"/>
        <w:gridCol w:w="613"/>
        <w:gridCol w:w="1294"/>
      </w:tblGrid>
      <w:tr w14:paraId="6C75C3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45" w:type="dxa"/>
            <w:shd w:val="clear" w:color="auto" w:fill="D9E1F2"/>
            <w:vAlign w:val="center"/>
          </w:tcPr>
          <w:p w14:paraId="0A2225DD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序号</w:t>
            </w:r>
          </w:p>
        </w:tc>
        <w:tc>
          <w:tcPr>
            <w:tcW w:w="1225" w:type="dxa"/>
            <w:shd w:val="clear" w:color="auto" w:fill="D9E1F2"/>
            <w:vAlign w:val="center"/>
          </w:tcPr>
          <w:p w14:paraId="5B6DDF8B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参赛码</w:t>
            </w:r>
          </w:p>
        </w:tc>
        <w:tc>
          <w:tcPr>
            <w:tcW w:w="1863" w:type="dxa"/>
            <w:shd w:val="clear" w:color="auto" w:fill="D9E1F2"/>
            <w:vAlign w:val="center"/>
          </w:tcPr>
          <w:p w14:paraId="6E7235D1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地区</w:t>
            </w:r>
          </w:p>
        </w:tc>
        <w:tc>
          <w:tcPr>
            <w:tcW w:w="2812" w:type="dxa"/>
            <w:shd w:val="clear" w:color="auto" w:fill="D9E1F2"/>
            <w:vAlign w:val="center"/>
          </w:tcPr>
          <w:p w14:paraId="3F6502D9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学校</w:t>
            </w:r>
          </w:p>
        </w:tc>
        <w:tc>
          <w:tcPr>
            <w:tcW w:w="975" w:type="dxa"/>
            <w:shd w:val="clear" w:color="auto" w:fill="D9E1F2"/>
            <w:vAlign w:val="center"/>
          </w:tcPr>
          <w:p w14:paraId="002A76E3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姓名</w:t>
            </w:r>
          </w:p>
        </w:tc>
        <w:tc>
          <w:tcPr>
            <w:tcW w:w="613" w:type="dxa"/>
            <w:shd w:val="clear" w:color="auto" w:fill="D9E1F2"/>
            <w:vAlign w:val="center"/>
          </w:tcPr>
          <w:p w14:paraId="4A6C7221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性别</w:t>
            </w:r>
          </w:p>
        </w:tc>
        <w:tc>
          <w:tcPr>
            <w:tcW w:w="1294" w:type="dxa"/>
            <w:shd w:val="clear" w:color="auto" w:fill="D9E1F2"/>
            <w:vAlign w:val="center"/>
          </w:tcPr>
          <w:p w14:paraId="0B62A5FC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指导教师</w:t>
            </w:r>
          </w:p>
        </w:tc>
      </w:tr>
      <w:tr w14:paraId="57A14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45" w:type="dxa"/>
            <w:vAlign w:val="center"/>
          </w:tcPr>
          <w:p w14:paraId="254A02F1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1</w:t>
            </w:r>
          </w:p>
        </w:tc>
        <w:tc>
          <w:tcPr>
            <w:tcW w:w="1225" w:type="dxa"/>
            <w:vAlign w:val="center"/>
          </w:tcPr>
          <w:p w14:paraId="7171058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S3CGZ_0152</w:t>
            </w:r>
          </w:p>
        </w:tc>
        <w:tc>
          <w:tcPr>
            <w:tcW w:w="1863" w:type="dxa"/>
            <w:vAlign w:val="center"/>
          </w:tcPr>
          <w:p w14:paraId="0A9AEE9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黔西南布依族苗族自治州 · 兴义市</w:t>
            </w:r>
          </w:p>
        </w:tc>
        <w:tc>
          <w:tcPr>
            <w:tcW w:w="2812" w:type="dxa"/>
            <w:vAlign w:val="center"/>
          </w:tcPr>
          <w:p w14:paraId="5FC9B7BB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兴义市弘毅中学</w:t>
            </w:r>
          </w:p>
        </w:tc>
        <w:tc>
          <w:tcPr>
            <w:tcW w:w="975" w:type="dxa"/>
            <w:vAlign w:val="center"/>
          </w:tcPr>
          <w:p w14:paraId="2B68B85B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肖耿毅</w:t>
            </w:r>
          </w:p>
        </w:tc>
        <w:tc>
          <w:tcPr>
            <w:tcW w:w="613" w:type="dxa"/>
            <w:vAlign w:val="center"/>
          </w:tcPr>
          <w:p w14:paraId="13C6C798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294" w:type="dxa"/>
            <w:vAlign w:val="center"/>
          </w:tcPr>
          <w:p w14:paraId="1B7E31C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梁婷婷/韦冲</w:t>
            </w:r>
          </w:p>
        </w:tc>
      </w:tr>
      <w:tr w14:paraId="28DD0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45" w:type="dxa"/>
            <w:vAlign w:val="center"/>
          </w:tcPr>
          <w:p w14:paraId="4EE9A96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2</w:t>
            </w:r>
          </w:p>
        </w:tc>
        <w:tc>
          <w:tcPr>
            <w:tcW w:w="1225" w:type="dxa"/>
            <w:vAlign w:val="center"/>
          </w:tcPr>
          <w:p w14:paraId="476433F8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S3CGZ_0175</w:t>
            </w:r>
          </w:p>
        </w:tc>
        <w:tc>
          <w:tcPr>
            <w:tcW w:w="1863" w:type="dxa"/>
            <w:vAlign w:val="center"/>
          </w:tcPr>
          <w:p w14:paraId="3B70A63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黔西南布依族苗族自治州 · 兴义市</w:t>
            </w:r>
          </w:p>
        </w:tc>
        <w:tc>
          <w:tcPr>
            <w:tcW w:w="2812" w:type="dxa"/>
            <w:vAlign w:val="center"/>
          </w:tcPr>
          <w:p w14:paraId="30F4A9D1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兴义市弘毅中学</w:t>
            </w:r>
          </w:p>
        </w:tc>
        <w:tc>
          <w:tcPr>
            <w:tcW w:w="975" w:type="dxa"/>
            <w:vAlign w:val="center"/>
          </w:tcPr>
          <w:p w14:paraId="5FBA19FE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范志昂</w:t>
            </w:r>
          </w:p>
        </w:tc>
        <w:tc>
          <w:tcPr>
            <w:tcW w:w="613" w:type="dxa"/>
            <w:vAlign w:val="center"/>
          </w:tcPr>
          <w:p w14:paraId="5131F9A4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294" w:type="dxa"/>
            <w:vAlign w:val="center"/>
          </w:tcPr>
          <w:p w14:paraId="001361F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梁婷婷</w:t>
            </w:r>
          </w:p>
        </w:tc>
      </w:tr>
      <w:tr w14:paraId="0AA5B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45" w:type="dxa"/>
            <w:vAlign w:val="center"/>
          </w:tcPr>
          <w:p w14:paraId="0A5CE11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3</w:t>
            </w:r>
          </w:p>
        </w:tc>
        <w:tc>
          <w:tcPr>
            <w:tcW w:w="1225" w:type="dxa"/>
            <w:vAlign w:val="center"/>
          </w:tcPr>
          <w:p w14:paraId="5EA8B9CC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S3CGZ_0153</w:t>
            </w:r>
          </w:p>
        </w:tc>
        <w:tc>
          <w:tcPr>
            <w:tcW w:w="1863" w:type="dxa"/>
            <w:vAlign w:val="center"/>
          </w:tcPr>
          <w:p w14:paraId="295DD9F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黔西南布依族苗族自治州 · 兴义市</w:t>
            </w:r>
          </w:p>
        </w:tc>
        <w:tc>
          <w:tcPr>
            <w:tcW w:w="2812" w:type="dxa"/>
            <w:vAlign w:val="center"/>
          </w:tcPr>
          <w:p w14:paraId="24C98E40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兴义市弘毅中学</w:t>
            </w:r>
          </w:p>
        </w:tc>
        <w:tc>
          <w:tcPr>
            <w:tcW w:w="975" w:type="dxa"/>
            <w:vAlign w:val="center"/>
          </w:tcPr>
          <w:p w14:paraId="76871CBA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邓智豪</w:t>
            </w:r>
          </w:p>
        </w:tc>
        <w:tc>
          <w:tcPr>
            <w:tcW w:w="613" w:type="dxa"/>
            <w:vAlign w:val="center"/>
          </w:tcPr>
          <w:p w14:paraId="31B88C1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294" w:type="dxa"/>
            <w:vAlign w:val="center"/>
          </w:tcPr>
          <w:p w14:paraId="62D082B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杨艳山</w:t>
            </w:r>
          </w:p>
        </w:tc>
      </w:tr>
      <w:tr w14:paraId="1B144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45" w:type="dxa"/>
            <w:vAlign w:val="center"/>
          </w:tcPr>
          <w:p w14:paraId="48F20E3B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4</w:t>
            </w:r>
          </w:p>
        </w:tc>
        <w:tc>
          <w:tcPr>
            <w:tcW w:w="1225" w:type="dxa"/>
            <w:vAlign w:val="center"/>
          </w:tcPr>
          <w:p w14:paraId="7E05B41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S3CGZ_0180</w:t>
            </w:r>
          </w:p>
        </w:tc>
        <w:tc>
          <w:tcPr>
            <w:tcW w:w="1863" w:type="dxa"/>
            <w:vAlign w:val="center"/>
          </w:tcPr>
          <w:p w14:paraId="6DC5EE5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黔西南布依族苗族自治州 · 兴义市</w:t>
            </w:r>
          </w:p>
        </w:tc>
        <w:tc>
          <w:tcPr>
            <w:tcW w:w="2812" w:type="dxa"/>
            <w:vAlign w:val="center"/>
          </w:tcPr>
          <w:p w14:paraId="16EF389D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兴义市弘毅中学</w:t>
            </w:r>
          </w:p>
        </w:tc>
        <w:tc>
          <w:tcPr>
            <w:tcW w:w="975" w:type="dxa"/>
            <w:vAlign w:val="center"/>
          </w:tcPr>
          <w:p w14:paraId="448A6B5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彭子轩</w:t>
            </w:r>
          </w:p>
        </w:tc>
        <w:tc>
          <w:tcPr>
            <w:tcW w:w="613" w:type="dxa"/>
            <w:vAlign w:val="center"/>
          </w:tcPr>
          <w:p w14:paraId="24D36131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294" w:type="dxa"/>
            <w:vAlign w:val="center"/>
          </w:tcPr>
          <w:p w14:paraId="1863E72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寸继垚</w:t>
            </w:r>
          </w:p>
        </w:tc>
      </w:tr>
      <w:tr w14:paraId="098FA0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45" w:type="dxa"/>
            <w:vAlign w:val="center"/>
          </w:tcPr>
          <w:p w14:paraId="7F33AEC7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5</w:t>
            </w:r>
          </w:p>
        </w:tc>
        <w:tc>
          <w:tcPr>
            <w:tcW w:w="1225" w:type="dxa"/>
            <w:vAlign w:val="center"/>
          </w:tcPr>
          <w:p w14:paraId="52CB6166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S3CGZ_0150</w:t>
            </w:r>
          </w:p>
        </w:tc>
        <w:tc>
          <w:tcPr>
            <w:tcW w:w="1863" w:type="dxa"/>
            <w:vAlign w:val="center"/>
          </w:tcPr>
          <w:p w14:paraId="31FE6CE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黔西南布依族苗族自治州 · 兴义市</w:t>
            </w:r>
          </w:p>
        </w:tc>
        <w:tc>
          <w:tcPr>
            <w:tcW w:w="2812" w:type="dxa"/>
            <w:vAlign w:val="center"/>
          </w:tcPr>
          <w:p w14:paraId="6BF75D68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兴义市弘毅中学</w:t>
            </w:r>
          </w:p>
        </w:tc>
        <w:tc>
          <w:tcPr>
            <w:tcW w:w="975" w:type="dxa"/>
            <w:vAlign w:val="center"/>
          </w:tcPr>
          <w:p w14:paraId="5F3A4A72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张杰瑞</w:t>
            </w:r>
          </w:p>
        </w:tc>
        <w:tc>
          <w:tcPr>
            <w:tcW w:w="613" w:type="dxa"/>
            <w:vAlign w:val="center"/>
          </w:tcPr>
          <w:p w14:paraId="582C612A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294" w:type="dxa"/>
            <w:vAlign w:val="center"/>
          </w:tcPr>
          <w:p w14:paraId="224A64C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冉德发/杨艳山</w:t>
            </w:r>
          </w:p>
        </w:tc>
      </w:tr>
      <w:tr w14:paraId="24B16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45" w:type="dxa"/>
            <w:vAlign w:val="center"/>
          </w:tcPr>
          <w:p w14:paraId="3042EE92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6</w:t>
            </w:r>
          </w:p>
        </w:tc>
        <w:tc>
          <w:tcPr>
            <w:tcW w:w="1225" w:type="dxa"/>
            <w:vAlign w:val="center"/>
          </w:tcPr>
          <w:p w14:paraId="72A84AA3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S3CGZ_0168</w:t>
            </w:r>
          </w:p>
        </w:tc>
        <w:tc>
          <w:tcPr>
            <w:tcW w:w="1863" w:type="dxa"/>
            <w:vAlign w:val="center"/>
          </w:tcPr>
          <w:p w14:paraId="5E80882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黔西南布依族苗族自治州 · 兴义市</w:t>
            </w:r>
          </w:p>
        </w:tc>
        <w:tc>
          <w:tcPr>
            <w:tcW w:w="2812" w:type="dxa"/>
            <w:vAlign w:val="center"/>
          </w:tcPr>
          <w:p w14:paraId="17FBB389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兴义市弘毅中学</w:t>
            </w:r>
          </w:p>
        </w:tc>
        <w:tc>
          <w:tcPr>
            <w:tcW w:w="975" w:type="dxa"/>
            <w:vAlign w:val="center"/>
          </w:tcPr>
          <w:p w14:paraId="36B3ABDB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王武涛</w:t>
            </w:r>
          </w:p>
        </w:tc>
        <w:tc>
          <w:tcPr>
            <w:tcW w:w="613" w:type="dxa"/>
            <w:vAlign w:val="center"/>
          </w:tcPr>
          <w:p w14:paraId="414109BC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294" w:type="dxa"/>
            <w:vAlign w:val="center"/>
          </w:tcPr>
          <w:p w14:paraId="1A84A34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吴开鑫</w:t>
            </w:r>
          </w:p>
        </w:tc>
      </w:tr>
      <w:tr w14:paraId="037B5F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45" w:type="dxa"/>
            <w:vAlign w:val="center"/>
          </w:tcPr>
          <w:p w14:paraId="2EB60107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7</w:t>
            </w:r>
          </w:p>
        </w:tc>
        <w:tc>
          <w:tcPr>
            <w:tcW w:w="1225" w:type="dxa"/>
            <w:vAlign w:val="center"/>
          </w:tcPr>
          <w:p w14:paraId="709F553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S3CGZ_0059</w:t>
            </w:r>
          </w:p>
        </w:tc>
        <w:tc>
          <w:tcPr>
            <w:tcW w:w="1863" w:type="dxa"/>
            <w:vAlign w:val="center"/>
          </w:tcPr>
          <w:p w14:paraId="1FD4F91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乌当区</w:t>
            </w:r>
          </w:p>
        </w:tc>
        <w:tc>
          <w:tcPr>
            <w:tcW w:w="2812" w:type="dxa"/>
            <w:vAlign w:val="center"/>
          </w:tcPr>
          <w:p w14:paraId="2B0CB402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中央民族大学附属中学贵阳学校</w:t>
            </w:r>
          </w:p>
        </w:tc>
        <w:tc>
          <w:tcPr>
            <w:tcW w:w="975" w:type="dxa"/>
            <w:vAlign w:val="center"/>
          </w:tcPr>
          <w:p w14:paraId="5B1FE501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何光玺成</w:t>
            </w:r>
          </w:p>
        </w:tc>
        <w:tc>
          <w:tcPr>
            <w:tcW w:w="613" w:type="dxa"/>
            <w:vAlign w:val="center"/>
          </w:tcPr>
          <w:p w14:paraId="039099FE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294" w:type="dxa"/>
            <w:vAlign w:val="center"/>
          </w:tcPr>
          <w:p w14:paraId="5D423E9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韩妮珊</w:t>
            </w:r>
          </w:p>
        </w:tc>
      </w:tr>
    </w:tbl>
    <w:p w14:paraId="32385539">
      <w:pPr>
        <w:spacing w:before="160" w:after="60"/>
      </w:pPr>
      <w:r>
        <w:rPr>
          <w:rFonts w:ascii="黑体" w:hAnsi="黑体" w:eastAsia="黑体"/>
          <w:b/>
          <w:sz w:val="24"/>
        </w:rPr>
        <w:t>二、赛道3·青少年人工智能驱动科学大赛（高中含中职组，13人）</w:t>
      </w:r>
    </w:p>
    <w:tbl>
      <w:tblPr>
        <w:tblStyle w:val="3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237"/>
        <w:gridCol w:w="2875"/>
        <w:gridCol w:w="1950"/>
        <w:gridCol w:w="800"/>
        <w:gridCol w:w="671"/>
        <w:gridCol w:w="1361"/>
      </w:tblGrid>
      <w:tr w14:paraId="04F81F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shd w:val="clear" w:color="auto" w:fill="D9E1F2"/>
            <w:vAlign w:val="center"/>
          </w:tcPr>
          <w:p w14:paraId="4DE345F0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序号</w:t>
            </w:r>
          </w:p>
        </w:tc>
        <w:tc>
          <w:tcPr>
            <w:tcW w:w="1237" w:type="dxa"/>
            <w:shd w:val="clear" w:color="auto" w:fill="D9E1F2"/>
            <w:vAlign w:val="center"/>
          </w:tcPr>
          <w:p w14:paraId="47EE2B1F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参赛码</w:t>
            </w:r>
          </w:p>
        </w:tc>
        <w:tc>
          <w:tcPr>
            <w:tcW w:w="2875" w:type="dxa"/>
            <w:shd w:val="clear" w:color="auto" w:fill="D9E1F2"/>
            <w:vAlign w:val="center"/>
          </w:tcPr>
          <w:p w14:paraId="4F503EF7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地区</w:t>
            </w:r>
          </w:p>
        </w:tc>
        <w:tc>
          <w:tcPr>
            <w:tcW w:w="1950" w:type="dxa"/>
            <w:shd w:val="clear" w:color="auto" w:fill="D9E1F2"/>
            <w:vAlign w:val="center"/>
          </w:tcPr>
          <w:p w14:paraId="41B2643D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学校</w:t>
            </w:r>
          </w:p>
        </w:tc>
        <w:tc>
          <w:tcPr>
            <w:tcW w:w="800" w:type="dxa"/>
            <w:shd w:val="clear" w:color="auto" w:fill="D9E1F2"/>
            <w:vAlign w:val="center"/>
          </w:tcPr>
          <w:p w14:paraId="7690E599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姓名</w:t>
            </w:r>
          </w:p>
        </w:tc>
        <w:tc>
          <w:tcPr>
            <w:tcW w:w="671" w:type="dxa"/>
            <w:shd w:val="clear" w:color="auto" w:fill="D9E1F2"/>
            <w:vAlign w:val="center"/>
          </w:tcPr>
          <w:p w14:paraId="45D8F753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性别</w:t>
            </w:r>
          </w:p>
        </w:tc>
        <w:tc>
          <w:tcPr>
            <w:tcW w:w="1361" w:type="dxa"/>
            <w:shd w:val="clear" w:color="auto" w:fill="D9E1F2"/>
            <w:vAlign w:val="center"/>
          </w:tcPr>
          <w:p w14:paraId="573B9220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指导教师</w:t>
            </w:r>
          </w:p>
        </w:tc>
      </w:tr>
      <w:tr w14:paraId="4ECD3A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4A0A175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1</w:t>
            </w:r>
          </w:p>
        </w:tc>
        <w:tc>
          <w:tcPr>
            <w:tcW w:w="1237" w:type="dxa"/>
            <w:vAlign w:val="center"/>
          </w:tcPr>
          <w:p w14:paraId="402FE59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S3GGZ_0006</w:t>
            </w:r>
          </w:p>
        </w:tc>
        <w:tc>
          <w:tcPr>
            <w:tcW w:w="2875" w:type="dxa"/>
            <w:vAlign w:val="center"/>
          </w:tcPr>
          <w:p w14:paraId="3A254AF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云岩区</w:t>
            </w:r>
          </w:p>
        </w:tc>
        <w:tc>
          <w:tcPr>
            <w:tcW w:w="1950" w:type="dxa"/>
            <w:vAlign w:val="center"/>
          </w:tcPr>
          <w:p w14:paraId="5543CD4B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贵阳市第三实验中学</w:t>
            </w:r>
          </w:p>
        </w:tc>
        <w:tc>
          <w:tcPr>
            <w:tcW w:w="800" w:type="dxa"/>
            <w:vAlign w:val="center"/>
          </w:tcPr>
          <w:p w14:paraId="40935507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陈则睿</w:t>
            </w:r>
          </w:p>
        </w:tc>
        <w:tc>
          <w:tcPr>
            <w:tcW w:w="671" w:type="dxa"/>
            <w:vAlign w:val="center"/>
          </w:tcPr>
          <w:p w14:paraId="1639BB4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07A7301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姜容</w:t>
            </w:r>
          </w:p>
        </w:tc>
      </w:tr>
      <w:tr w14:paraId="7F2AFD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12CBEEA2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2</w:t>
            </w:r>
          </w:p>
        </w:tc>
        <w:tc>
          <w:tcPr>
            <w:tcW w:w="1237" w:type="dxa"/>
            <w:vAlign w:val="center"/>
          </w:tcPr>
          <w:p w14:paraId="3348885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S3GGZ_0061</w:t>
            </w:r>
          </w:p>
        </w:tc>
        <w:tc>
          <w:tcPr>
            <w:tcW w:w="2875" w:type="dxa"/>
            <w:vAlign w:val="center"/>
          </w:tcPr>
          <w:p w14:paraId="46E4561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观山湖区</w:t>
            </w:r>
          </w:p>
        </w:tc>
        <w:tc>
          <w:tcPr>
            <w:tcW w:w="1950" w:type="dxa"/>
            <w:vAlign w:val="center"/>
          </w:tcPr>
          <w:p w14:paraId="07461DCA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贵阳市第一中学</w:t>
            </w:r>
          </w:p>
        </w:tc>
        <w:tc>
          <w:tcPr>
            <w:tcW w:w="800" w:type="dxa"/>
            <w:vAlign w:val="center"/>
          </w:tcPr>
          <w:p w14:paraId="0F729612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甄家嘉</w:t>
            </w:r>
          </w:p>
        </w:tc>
        <w:tc>
          <w:tcPr>
            <w:tcW w:w="671" w:type="dxa"/>
            <w:vAlign w:val="center"/>
          </w:tcPr>
          <w:p w14:paraId="0AC3B6BB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361" w:type="dxa"/>
            <w:vAlign w:val="center"/>
          </w:tcPr>
          <w:p w14:paraId="3D6CB1A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和琴</w:t>
            </w:r>
          </w:p>
        </w:tc>
      </w:tr>
      <w:tr w14:paraId="0A4AFF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4D891E7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3</w:t>
            </w:r>
          </w:p>
        </w:tc>
        <w:tc>
          <w:tcPr>
            <w:tcW w:w="1237" w:type="dxa"/>
            <w:vAlign w:val="center"/>
          </w:tcPr>
          <w:p w14:paraId="37A1C836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S3GGZ_0019</w:t>
            </w:r>
          </w:p>
        </w:tc>
        <w:tc>
          <w:tcPr>
            <w:tcW w:w="2875" w:type="dxa"/>
            <w:vAlign w:val="center"/>
          </w:tcPr>
          <w:p w14:paraId="2D345A3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六盘水市 · 钟山区</w:t>
            </w:r>
          </w:p>
        </w:tc>
        <w:tc>
          <w:tcPr>
            <w:tcW w:w="1950" w:type="dxa"/>
            <w:vAlign w:val="center"/>
          </w:tcPr>
          <w:p w14:paraId="0845838F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六盘水市第三中学</w:t>
            </w:r>
          </w:p>
        </w:tc>
        <w:tc>
          <w:tcPr>
            <w:tcW w:w="800" w:type="dxa"/>
            <w:vAlign w:val="center"/>
          </w:tcPr>
          <w:p w14:paraId="2FD17BA3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姚清茹</w:t>
            </w:r>
          </w:p>
        </w:tc>
        <w:tc>
          <w:tcPr>
            <w:tcW w:w="671" w:type="dxa"/>
            <w:vAlign w:val="center"/>
          </w:tcPr>
          <w:p w14:paraId="566A9684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361" w:type="dxa"/>
            <w:vAlign w:val="center"/>
          </w:tcPr>
          <w:p w14:paraId="14D30DA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柏贵荣 陈璇</w:t>
            </w:r>
          </w:p>
        </w:tc>
      </w:tr>
      <w:tr w14:paraId="3661B4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3D46D2A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4</w:t>
            </w:r>
          </w:p>
        </w:tc>
        <w:tc>
          <w:tcPr>
            <w:tcW w:w="1237" w:type="dxa"/>
            <w:vAlign w:val="center"/>
          </w:tcPr>
          <w:p w14:paraId="5418B64E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S3GGZ_0232</w:t>
            </w:r>
          </w:p>
        </w:tc>
        <w:tc>
          <w:tcPr>
            <w:tcW w:w="2875" w:type="dxa"/>
            <w:vAlign w:val="center"/>
          </w:tcPr>
          <w:p w14:paraId="327AF02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观山湖区</w:t>
            </w:r>
          </w:p>
        </w:tc>
        <w:tc>
          <w:tcPr>
            <w:tcW w:w="1950" w:type="dxa"/>
            <w:vAlign w:val="center"/>
          </w:tcPr>
          <w:p w14:paraId="643050E1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贵阳市第一中学</w:t>
            </w:r>
          </w:p>
        </w:tc>
        <w:tc>
          <w:tcPr>
            <w:tcW w:w="800" w:type="dxa"/>
            <w:vAlign w:val="center"/>
          </w:tcPr>
          <w:p w14:paraId="14BE213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陈紫涵</w:t>
            </w:r>
          </w:p>
        </w:tc>
        <w:tc>
          <w:tcPr>
            <w:tcW w:w="671" w:type="dxa"/>
            <w:vAlign w:val="center"/>
          </w:tcPr>
          <w:p w14:paraId="2D791A2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361" w:type="dxa"/>
            <w:vAlign w:val="center"/>
          </w:tcPr>
          <w:p w14:paraId="4BC0E50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和琴</w:t>
            </w:r>
          </w:p>
        </w:tc>
      </w:tr>
      <w:tr w14:paraId="6DCB0E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167F8F7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5</w:t>
            </w:r>
          </w:p>
        </w:tc>
        <w:tc>
          <w:tcPr>
            <w:tcW w:w="1237" w:type="dxa"/>
            <w:vAlign w:val="center"/>
          </w:tcPr>
          <w:p w14:paraId="707F6CEC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S3GGZ_0069</w:t>
            </w:r>
          </w:p>
        </w:tc>
        <w:tc>
          <w:tcPr>
            <w:tcW w:w="2875" w:type="dxa"/>
            <w:vAlign w:val="center"/>
          </w:tcPr>
          <w:p w14:paraId="1FF106C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云岩区</w:t>
            </w:r>
          </w:p>
        </w:tc>
        <w:tc>
          <w:tcPr>
            <w:tcW w:w="1950" w:type="dxa"/>
            <w:vAlign w:val="center"/>
          </w:tcPr>
          <w:p w14:paraId="7B36A64C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贵阳市第三实验中学</w:t>
            </w:r>
          </w:p>
        </w:tc>
        <w:tc>
          <w:tcPr>
            <w:tcW w:w="800" w:type="dxa"/>
            <w:vAlign w:val="center"/>
          </w:tcPr>
          <w:p w14:paraId="287D4DA3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李建坤</w:t>
            </w:r>
          </w:p>
        </w:tc>
        <w:tc>
          <w:tcPr>
            <w:tcW w:w="671" w:type="dxa"/>
            <w:vAlign w:val="center"/>
          </w:tcPr>
          <w:p w14:paraId="59394DD6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3CF1046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李进</w:t>
            </w:r>
          </w:p>
        </w:tc>
      </w:tr>
      <w:tr w14:paraId="7F6A00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27AE0C08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6</w:t>
            </w:r>
          </w:p>
        </w:tc>
        <w:tc>
          <w:tcPr>
            <w:tcW w:w="1237" w:type="dxa"/>
            <w:vAlign w:val="center"/>
          </w:tcPr>
          <w:p w14:paraId="419C8DC3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S3GGZ_0134</w:t>
            </w:r>
          </w:p>
        </w:tc>
        <w:tc>
          <w:tcPr>
            <w:tcW w:w="2875" w:type="dxa"/>
            <w:vAlign w:val="center"/>
          </w:tcPr>
          <w:p w14:paraId="24CE871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云岩区</w:t>
            </w:r>
          </w:p>
        </w:tc>
        <w:tc>
          <w:tcPr>
            <w:tcW w:w="1950" w:type="dxa"/>
            <w:vAlign w:val="center"/>
          </w:tcPr>
          <w:p w14:paraId="2BD12568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贵阳市第三实验中学</w:t>
            </w:r>
          </w:p>
        </w:tc>
        <w:tc>
          <w:tcPr>
            <w:tcW w:w="800" w:type="dxa"/>
            <w:vAlign w:val="center"/>
          </w:tcPr>
          <w:p w14:paraId="36068147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刘家豪</w:t>
            </w:r>
          </w:p>
        </w:tc>
        <w:tc>
          <w:tcPr>
            <w:tcW w:w="671" w:type="dxa"/>
            <w:vAlign w:val="center"/>
          </w:tcPr>
          <w:p w14:paraId="574AB512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36D9AF4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李进</w:t>
            </w:r>
          </w:p>
        </w:tc>
      </w:tr>
      <w:tr w14:paraId="189387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0049C773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7</w:t>
            </w:r>
          </w:p>
        </w:tc>
        <w:tc>
          <w:tcPr>
            <w:tcW w:w="1237" w:type="dxa"/>
            <w:vAlign w:val="center"/>
          </w:tcPr>
          <w:p w14:paraId="7E028457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S3GGZ_0041</w:t>
            </w:r>
          </w:p>
        </w:tc>
        <w:tc>
          <w:tcPr>
            <w:tcW w:w="2875" w:type="dxa"/>
            <w:vAlign w:val="center"/>
          </w:tcPr>
          <w:p w14:paraId="0C54343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云岩区</w:t>
            </w:r>
          </w:p>
        </w:tc>
        <w:tc>
          <w:tcPr>
            <w:tcW w:w="1950" w:type="dxa"/>
            <w:vAlign w:val="center"/>
          </w:tcPr>
          <w:p w14:paraId="70FFBB4A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贵阳市第三实验中学</w:t>
            </w:r>
          </w:p>
        </w:tc>
        <w:tc>
          <w:tcPr>
            <w:tcW w:w="800" w:type="dxa"/>
            <w:vAlign w:val="center"/>
          </w:tcPr>
          <w:p w14:paraId="34F84C88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梁佑琳</w:t>
            </w:r>
          </w:p>
        </w:tc>
        <w:tc>
          <w:tcPr>
            <w:tcW w:w="671" w:type="dxa"/>
            <w:vAlign w:val="center"/>
          </w:tcPr>
          <w:p w14:paraId="51A0950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361" w:type="dxa"/>
            <w:vAlign w:val="center"/>
          </w:tcPr>
          <w:p w14:paraId="16783F3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陆叶</w:t>
            </w:r>
          </w:p>
        </w:tc>
      </w:tr>
      <w:tr w14:paraId="4C4CFA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21F5E9C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8</w:t>
            </w:r>
          </w:p>
        </w:tc>
        <w:tc>
          <w:tcPr>
            <w:tcW w:w="1237" w:type="dxa"/>
            <w:vAlign w:val="center"/>
          </w:tcPr>
          <w:p w14:paraId="3D735775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S3GGZ_0038</w:t>
            </w:r>
          </w:p>
        </w:tc>
        <w:tc>
          <w:tcPr>
            <w:tcW w:w="2875" w:type="dxa"/>
            <w:vAlign w:val="center"/>
          </w:tcPr>
          <w:p w14:paraId="3F67F6F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观山湖区</w:t>
            </w:r>
          </w:p>
        </w:tc>
        <w:tc>
          <w:tcPr>
            <w:tcW w:w="1950" w:type="dxa"/>
            <w:vAlign w:val="center"/>
          </w:tcPr>
          <w:p w14:paraId="07C647D4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贵阳市第一中学</w:t>
            </w:r>
          </w:p>
        </w:tc>
        <w:tc>
          <w:tcPr>
            <w:tcW w:w="800" w:type="dxa"/>
            <w:vAlign w:val="center"/>
          </w:tcPr>
          <w:p w14:paraId="20F1DEA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彭子凌</w:t>
            </w:r>
          </w:p>
        </w:tc>
        <w:tc>
          <w:tcPr>
            <w:tcW w:w="671" w:type="dxa"/>
            <w:vAlign w:val="center"/>
          </w:tcPr>
          <w:p w14:paraId="0ABC328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361" w:type="dxa"/>
            <w:vAlign w:val="center"/>
          </w:tcPr>
          <w:p w14:paraId="4FD4914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和琴</w:t>
            </w:r>
          </w:p>
        </w:tc>
      </w:tr>
      <w:tr w14:paraId="46FFB5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41D9BF5E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9</w:t>
            </w:r>
          </w:p>
        </w:tc>
        <w:tc>
          <w:tcPr>
            <w:tcW w:w="1237" w:type="dxa"/>
            <w:vAlign w:val="center"/>
          </w:tcPr>
          <w:p w14:paraId="0F55BDB2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S3GGZ_0132</w:t>
            </w:r>
          </w:p>
        </w:tc>
        <w:tc>
          <w:tcPr>
            <w:tcW w:w="2875" w:type="dxa"/>
            <w:vAlign w:val="center"/>
          </w:tcPr>
          <w:p w14:paraId="45EB736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六盘水市 · 钟山区</w:t>
            </w:r>
          </w:p>
        </w:tc>
        <w:tc>
          <w:tcPr>
            <w:tcW w:w="1950" w:type="dxa"/>
            <w:vAlign w:val="center"/>
          </w:tcPr>
          <w:p w14:paraId="4E300AD8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六盘水市第三中学</w:t>
            </w:r>
          </w:p>
        </w:tc>
        <w:tc>
          <w:tcPr>
            <w:tcW w:w="800" w:type="dxa"/>
            <w:vAlign w:val="center"/>
          </w:tcPr>
          <w:p w14:paraId="3D54D29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刘景昀</w:t>
            </w:r>
          </w:p>
        </w:tc>
        <w:tc>
          <w:tcPr>
            <w:tcW w:w="671" w:type="dxa"/>
            <w:vAlign w:val="center"/>
          </w:tcPr>
          <w:p w14:paraId="216F6CF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3C78C88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孟艳菊 陈璇</w:t>
            </w:r>
          </w:p>
        </w:tc>
      </w:tr>
      <w:tr w14:paraId="05978D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46DC1348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10</w:t>
            </w:r>
          </w:p>
        </w:tc>
        <w:tc>
          <w:tcPr>
            <w:tcW w:w="1237" w:type="dxa"/>
            <w:vAlign w:val="center"/>
          </w:tcPr>
          <w:p w14:paraId="4108E773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S3GGZ_0189</w:t>
            </w:r>
          </w:p>
        </w:tc>
        <w:tc>
          <w:tcPr>
            <w:tcW w:w="2875" w:type="dxa"/>
            <w:vAlign w:val="center"/>
          </w:tcPr>
          <w:p w14:paraId="03DB9CA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黔南布依族苗族自治州 · 独山县</w:t>
            </w:r>
          </w:p>
        </w:tc>
        <w:tc>
          <w:tcPr>
            <w:tcW w:w="1950" w:type="dxa"/>
            <w:vAlign w:val="center"/>
          </w:tcPr>
          <w:p w14:paraId="5E1C60A7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独山中学</w:t>
            </w:r>
          </w:p>
        </w:tc>
        <w:tc>
          <w:tcPr>
            <w:tcW w:w="800" w:type="dxa"/>
            <w:vAlign w:val="center"/>
          </w:tcPr>
          <w:p w14:paraId="6B1F146A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符蓝天</w:t>
            </w:r>
          </w:p>
        </w:tc>
        <w:tc>
          <w:tcPr>
            <w:tcW w:w="671" w:type="dxa"/>
            <w:vAlign w:val="center"/>
          </w:tcPr>
          <w:p w14:paraId="44653BE8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33D91D7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吴宗英</w:t>
            </w:r>
          </w:p>
        </w:tc>
      </w:tr>
      <w:tr w14:paraId="630D53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6071EDAA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11</w:t>
            </w:r>
          </w:p>
        </w:tc>
        <w:tc>
          <w:tcPr>
            <w:tcW w:w="1237" w:type="dxa"/>
            <w:vAlign w:val="center"/>
          </w:tcPr>
          <w:p w14:paraId="6311A78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S3GGZ_0022</w:t>
            </w:r>
          </w:p>
        </w:tc>
        <w:tc>
          <w:tcPr>
            <w:tcW w:w="2875" w:type="dxa"/>
            <w:vAlign w:val="center"/>
          </w:tcPr>
          <w:p w14:paraId="5C5DCB2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黔南布依族苗族自治州 · 独山县</w:t>
            </w:r>
          </w:p>
        </w:tc>
        <w:tc>
          <w:tcPr>
            <w:tcW w:w="1950" w:type="dxa"/>
            <w:vAlign w:val="center"/>
          </w:tcPr>
          <w:p w14:paraId="1247D2C8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独山中学</w:t>
            </w:r>
          </w:p>
        </w:tc>
        <w:tc>
          <w:tcPr>
            <w:tcW w:w="800" w:type="dxa"/>
            <w:vAlign w:val="center"/>
          </w:tcPr>
          <w:p w14:paraId="5EAA504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刘宸霖</w:t>
            </w:r>
          </w:p>
        </w:tc>
        <w:tc>
          <w:tcPr>
            <w:tcW w:w="671" w:type="dxa"/>
            <w:vAlign w:val="center"/>
          </w:tcPr>
          <w:p w14:paraId="32C499C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56AC17B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吴宗英 胡敬花</w:t>
            </w:r>
          </w:p>
        </w:tc>
      </w:tr>
      <w:tr w14:paraId="484886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12EE3BAC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12</w:t>
            </w:r>
          </w:p>
        </w:tc>
        <w:tc>
          <w:tcPr>
            <w:tcW w:w="1237" w:type="dxa"/>
            <w:vAlign w:val="center"/>
          </w:tcPr>
          <w:p w14:paraId="3D9583B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S3GGZ_0046</w:t>
            </w:r>
          </w:p>
        </w:tc>
        <w:tc>
          <w:tcPr>
            <w:tcW w:w="2875" w:type="dxa"/>
            <w:vAlign w:val="center"/>
          </w:tcPr>
          <w:p w14:paraId="70DC0E6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云岩区</w:t>
            </w:r>
          </w:p>
        </w:tc>
        <w:tc>
          <w:tcPr>
            <w:tcW w:w="1950" w:type="dxa"/>
            <w:vAlign w:val="center"/>
          </w:tcPr>
          <w:p w14:paraId="7DFFF8FA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贵阳市第三实验中学</w:t>
            </w:r>
          </w:p>
        </w:tc>
        <w:tc>
          <w:tcPr>
            <w:tcW w:w="800" w:type="dxa"/>
            <w:vAlign w:val="center"/>
          </w:tcPr>
          <w:p w14:paraId="30E814B6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彭禹诺</w:t>
            </w:r>
          </w:p>
        </w:tc>
        <w:tc>
          <w:tcPr>
            <w:tcW w:w="671" w:type="dxa"/>
            <w:vAlign w:val="center"/>
          </w:tcPr>
          <w:p w14:paraId="04A47851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361" w:type="dxa"/>
            <w:vAlign w:val="center"/>
          </w:tcPr>
          <w:p w14:paraId="2F77DE9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姜容</w:t>
            </w:r>
          </w:p>
        </w:tc>
      </w:tr>
      <w:tr w14:paraId="225212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 w14:paraId="1D6F54F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13</w:t>
            </w:r>
          </w:p>
        </w:tc>
        <w:tc>
          <w:tcPr>
            <w:tcW w:w="1237" w:type="dxa"/>
            <w:vAlign w:val="center"/>
          </w:tcPr>
          <w:p w14:paraId="1D07D6A4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S3GGZ_0055</w:t>
            </w:r>
          </w:p>
        </w:tc>
        <w:tc>
          <w:tcPr>
            <w:tcW w:w="2875" w:type="dxa"/>
            <w:vAlign w:val="center"/>
          </w:tcPr>
          <w:p w14:paraId="025E44E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黔南布依族苗族自治州 · 独山县</w:t>
            </w:r>
          </w:p>
        </w:tc>
        <w:tc>
          <w:tcPr>
            <w:tcW w:w="1950" w:type="dxa"/>
            <w:vAlign w:val="center"/>
          </w:tcPr>
          <w:p w14:paraId="3E2FB2C6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独山中学</w:t>
            </w:r>
          </w:p>
        </w:tc>
        <w:tc>
          <w:tcPr>
            <w:tcW w:w="800" w:type="dxa"/>
            <w:vAlign w:val="center"/>
          </w:tcPr>
          <w:p w14:paraId="270284E1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苏恩正</w:t>
            </w:r>
          </w:p>
        </w:tc>
        <w:tc>
          <w:tcPr>
            <w:tcW w:w="671" w:type="dxa"/>
            <w:vAlign w:val="center"/>
          </w:tcPr>
          <w:p w14:paraId="492E2AAC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1A1A70C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饶顺方</w:t>
            </w:r>
          </w:p>
        </w:tc>
      </w:tr>
    </w:tbl>
    <w:p w14:paraId="70412B85">
      <w:pPr>
        <w:spacing w:before="160" w:after="60"/>
      </w:pPr>
      <w:r>
        <w:rPr>
          <w:rFonts w:ascii="黑体" w:hAnsi="黑体" w:eastAsia="黑体"/>
          <w:b/>
          <w:sz w:val="24"/>
        </w:rPr>
        <w:t>三、赛道4·青少年具身智能大赛（初中组，2支参赛队）</w:t>
      </w:r>
    </w:p>
    <w:tbl>
      <w:tblPr>
        <w:tblStyle w:val="3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850"/>
        <w:gridCol w:w="2087"/>
        <w:gridCol w:w="1774"/>
        <w:gridCol w:w="1361"/>
        <w:gridCol w:w="1361"/>
        <w:gridCol w:w="1361"/>
      </w:tblGrid>
      <w:tr w14:paraId="784BF0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3" w:type="dxa"/>
            <w:shd w:val="clear" w:color="auto" w:fill="D9E1F2"/>
            <w:vAlign w:val="center"/>
          </w:tcPr>
          <w:p w14:paraId="7D4DB775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序号</w:t>
            </w:r>
          </w:p>
        </w:tc>
        <w:tc>
          <w:tcPr>
            <w:tcW w:w="850" w:type="dxa"/>
            <w:shd w:val="clear" w:color="auto" w:fill="D9E1F2"/>
            <w:vAlign w:val="center"/>
          </w:tcPr>
          <w:p w14:paraId="3E5773B9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组号</w:t>
            </w:r>
          </w:p>
        </w:tc>
        <w:tc>
          <w:tcPr>
            <w:tcW w:w="2087" w:type="dxa"/>
            <w:shd w:val="clear" w:color="auto" w:fill="D9E1F2"/>
            <w:vAlign w:val="center"/>
          </w:tcPr>
          <w:p w14:paraId="7055A390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地区</w:t>
            </w:r>
          </w:p>
        </w:tc>
        <w:tc>
          <w:tcPr>
            <w:tcW w:w="1774" w:type="dxa"/>
            <w:shd w:val="clear" w:color="auto" w:fill="D9E1F2"/>
            <w:vAlign w:val="center"/>
          </w:tcPr>
          <w:p w14:paraId="68BA0FE9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学校</w:t>
            </w:r>
          </w:p>
        </w:tc>
        <w:tc>
          <w:tcPr>
            <w:tcW w:w="1361" w:type="dxa"/>
            <w:shd w:val="clear" w:color="auto" w:fill="D9E1F2"/>
            <w:vAlign w:val="center"/>
          </w:tcPr>
          <w:p w14:paraId="1E62A521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姓名</w:t>
            </w:r>
          </w:p>
        </w:tc>
        <w:tc>
          <w:tcPr>
            <w:tcW w:w="1361" w:type="dxa"/>
            <w:shd w:val="clear" w:color="auto" w:fill="D9E1F2"/>
            <w:vAlign w:val="center"/>
          </w:tcPr>
          <w:p w14:paraId="7D434FC2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性别</w:t>
            </w:r>
          </w:p>
        </w:tc>
        <w:tc>
          <w:tcPr>
            <w:tcW w:w="1361" w:type="dxa"/>
            <w:shd w:val="clear" w:color="auto" w:fill="D9E1F2"/>
            <w:vAlign w:val="center"/>
          </w:tcPr>
          <w:p w14:paraId="6C90BDE9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指导教师</w:t>
            </w:r>
          </w:p>
        </w:tc>
      </w:tr>
      <w:tr w14:paraId="0A2600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3" w:type="dxa"/>
            <w:vMerge w:val="restart"/>
            <w:vAlign w:val="center"/>
          </w:tcPr>
          <w:p w14:paraId="40B03A1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1</w:t>
            </w:r>
          </w:p>
          <w:p w14:paraId="773B9030">
            <w:pPr>
              <w:spacing w:before="0" w:after="0"/>
              <w:jc w:val="center"/>
            </w:pPr>
          </w:p>
          <w:p w14:paraId="1786C30B">
            <w:pPr>
              <w:spacing w:before="0" w:after="0"/>
              <w:jc w:val="center"/>
            </w:pPr>
          </w:p>
          <w:p w14:paraId="74FB6A52">
            <w:pPr>
              <w:spacing w:before="0" w:after="0"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14:paraId="437FF961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S4CGZ_1</w:t>
            </w:r>
          </w:p>
          <w:p w14:paraId="427735D5">
            <w:pPr>
              <w:spacing w:before="0" w:after="0"/>
              <w:jc w:val="center"/>
            </w:pPr>
          </w:p>
          <w:p w14:paraId="3FE29955">
            <w:pPr>
              <w:spacing w:before="0" w:after="0"/>
              <w:jc w:val="center"/>
            </w:pPr>
          </w:p>
          <w:p w14:paraId="31F9430C">
            <w:pPr>
              <w:spacing w:before="0" w:after="0"/>
              <w:jc w:val="center"/>
            </w:pPr>
          </w:p>
        </w:tc>
        <w:tc>
          <w:tcPr>
            <w:tcW w:w="2087" w:type="dxa"/>
            <w:vMerge w:val="restart"/>
            <w:vAlign w:val="center"/>
          </w:tcPr>
          <w:p w14:paraId="5C972E0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南明区</w:t>
            </w:r>
          </w:p>
          <w:p w14:paraId="3CCFB627">
            <w:pPr>
              <w:spacing w:before="0" w:after="0"/>
              <w:jc w:val="center"/>
            </w:pPr>
          </w:p>
          <w:p w14:paraId="4326A0EA">
            <w:pPr>
              <w:spacing w:before="0" w:after="0"/>
              <w:jc w:val="center"/>
            </w:pPr>
          </w:p>
          <w:p w14:paraId="5E062A5C">
            <w:pPr>
              <w:spacing w:before="0" w:after="0"/>
              <w:jc w:val="center"/>
            </w:pPr>
          </w:p>
        </w:tc>
        <w:tc>
          <w:tcPr>
            <w:tcW w:w="1774" w:type="dxa"/>
            <w:vAlign w:val="center"/>
          </w:tcPr>
          <w:p w14:paraId="73BF060C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贵阳市第三中学</w:t>
            </w:r>
          </w:p>
        </w:tc>
        <w:tc>
          <w:tcPr>
            <w:tcW w:w="1361" w:type="dxa"/>
            <w:vAlign w:val="center"/>
          </w:tcPr>
          <w:p w14:paraId="0A71BF8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蒋子墨</w:t>
            </w:r>
          </w:p>
        </w:tc>
        <w:tc>
          <w:tcPr>
            <w:tcW w:w="1361" w:type="dxa"/>
            <w:vAlign w:val="center"/>
          </w:tcPr>
          <w:p w14:paraId="27EDA77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Merge w:val="restart"/>
            <w:vAlign w:val="center"/>
          </w:tcPr>
          <w:p w14:paraId="1FFB61C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杨冰 代滢湘</w:t>
            </w:r>
          </w:p>
          <w:p w14:paraId="35C87368">
            <w:pPr>
              <w:spacing w:before="0" w:after="0"/>
              <w:jc w:val="center"/>
            </w:pPr>
          </w:p>
          <w:p w14:paraId="1C585CEB">
            <w:pPr>
              <w:spacing w:before="0" w:after="0"/>
              <w:jc w:val="center"/>
            </w:pPr>
          </w:p>
          <w:p w14:paraId="293194A3">
            <w:pPr>
              <w:spacing w:before="0" w:after="0"/>
              <w:jc w:val="center"/>
            </w:pPr>
          </w:p>
        </w:tc>
      </w:tr>
      <w:tr w14:paraId="3D5877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3" w:type="dxa"/>
            <w:vMerge w:val="continue"/>
            <w:vAlign w:val="center"/>
          </w:tcPr>
          <w:p w14:paraId="3DB65061"/>
        </w:tc>
        <w:tc>
          <w:tcPr>
            <w:tcW w:w="850" w:type="dxa"/>
            <w:vMerge w:val="continue"/>
            <w:vAlign w:val="center"/>
          </w:tcPr>
          <w:p w14:paraId="159DBE43"/>
        </w:tc>
        <w:tc>
          <w:tcPr>
            <w:tcW w:w="2087" w:type="dxa"/>
            <w:vMerge w:val="continue"/>
            <w:vAlign w:val="center"/>
          </w:tcPr>
          <w:p w14:paraId="71B037F2"/>
        </w:tc>
        <w:tc>
          <w:tcPr>
            <w:tcW w:w="1774" w:type="dxa"/>
            <w:vAlign w:val="center"/>
          </w:tcPr>
          <w:p w14:paraId="2EE07E4A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观山湖中学</w:t>
            </w:r>
          </w:p>
        </w:tc>
        <w:tc>
          <w:tcPr>
            <w:tcW w:w="1361" w:type="dxa"/>
            <w:vAlign w:val="center"/>
          </w:tcPr>
          <w:p w14:paraId="04F1CEDC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李问道</w:t>
            </w:r>
          </w:p>
        </w:tc>
        <w:tc>
          <w:tcPr>
            <w:tcW w:w="1361" w:type="dxa"/>
            <w:vAlign w:val="center"/>
          </w:tcPr>
          <w:p w14:paraId="79F74073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Merge w:val="continue"/>
            <w:vAlign w:val="center"/>
          </w:tcPr>
          <w:p w14:paraId="536C3DFC"/>
        </w:tc>
      </w:tr>
      <w:tr w14:paraId="15EDE4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3" w:type="dxa"/>
            <w:vMerge w:val="continue"/>
            <w:vAlign w:val="center"/>
          </w:tcPr>
          <w:p w14:paraId="225DCBCA"/>
        </w:tc>
        <w:tc>
          <w:tcPr>
            <w:tcW w:w="850" w:type="dxa"/>
            <w:vMerge w:val="continue"/>
            <w:vAlign w:val="center"/>
          </w:tcPr>
          <w:p w14:paraId="012BA276"/>
        </w:tc>
        <w:tc>
          <w:tcPr>
            <w:tcW w:w="2087" w:type="dxa"/>
            <w:vMerge w:val="continue"/>
            <w:vAlign w:val="center"/>
          </w:tcPr>
          <w:p w14:paraId="3C80D1F6"/>
        </w:tc>
        <w:tc>
          <w:tcPr>
            <w:tcW w:w="1774" w:type="dxa"/>
            <w:vAlign w:val="center"/>
          </w:tcPr>
          <w:p w14:paraId="1A4A4CB1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贵州师范大学云岩实验中学</w:t>
            </w:r>
          </w:p>
        </w:tc>
        <w:tc>
          <w:tcPr>
            <w:tcW w:w="1361" w:type="dxa"/>
            <w:vAlign w:val="center"/>
          </w:tcPr>
          <w:p w14:paraId="23F84285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邓熠泽</w:t>
            </w:r>
          </w:p>
        </w:tc>
        <w:tc>
          <w:tcPr>
            <w:tcW w:w="1361" w:type="dxa"/>
            <w:vAlign w:val="center"/>
          </w:tcPr>
          <w:p w14:paraId="45C986A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Merge w:val="continue"/>
            <w:vAlign w:val="center"/>
          </w:tcPr>
          <w:p w14:paraId="5FF5A33A"/>
        </w:tc>
      </w:tr>
      <w:tr w14:paraId="1A2363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3" w:type="dxa"/>
            <w:vMerge w:val="continue"/>
            <w:vAlign w:val="center"/>
          </w:tcPr>
          <w:p w14:paraId="42D3AD3B"/>
        </w:tc>
        <w:tc>
          <w:tcPr>
            <w:tcW w:w="850" w:type="dxa"/>
            <w:vMerge w:val="continue"/>
            <w:vAlign w:val="center"/>
          </w:tcPr>
          <w:p w14:paraId="589450CB"/>
        </w:tc>
        <w:tc>
          <w:tcPr>
            <w:tcW w:w="2087" w:type="dxa"/>
            <w:vMerge w:val="continue"/>
            <w:vAlign w:val="center"/>
          </w:tcPr>
          <w:p w14:paraId="6E4A8DD3"/>
        </w:tc>
        <w:tc>
          <w:tcPr>
            <w:tcW w:w="1774" w:type="dxa"/>
            <w:vAlign w:val="center"/>
          </w:tcPr>
          <w:p w14:paraId="7B8E4535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贵阳市第三中学</w:t>
            </w:r>
          </w:p>
        </w:tc>
        <w:tc>
          <w:tcPr>
            <w:tcW w:w="1361" w:type="dxa"/>
            <w:vAlign w:val="center"/>
          </w:tcPr>
          <w:p w14:paraId="58C779BB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吴霖珈</w:t>
            </w:r>
          </w:p>
        </w:tc>
        <w:tc>
          <w:tcPr>
            <w:tcW w:w="1361" w:type="dxa"/>
            <w:vAlign w:val="center"/>
          </w:tcPr>
          <w:p w14:paraId="4372AE1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361" w:type="dxa"/>
            <w:vMerge w:val="continue"/>
            <w:vAlign w:val="center"/>
          </w:tcPr>
          <w:p w14:paraId="26016041"/>
        </w:tc>
      </w:tr>
      <w:tr w14:paraId="7E7168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3" w:type="dxa"/>
            <w:vMerge w:val="restart"/>
            <w:vAlign w:val="center"/>
          </w:tcPr>
          <w:p w14:paraId="5F08C626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2</w:t>
            </w:r>
          </w:p>
          <w:p w14:paraId="6D2E060E">
            <w:pPr>
              <w:spacing w:before="0" w:after="0"/>
              <w:jc w:val="center"/>
            </w:pPr>
          </w:p>
          <w:p w14:paraId="3FDDFDBD">
            <w:pPr>
              <w:spacing w:before="0" w:after="0"/>
              <w:jc w:val="center"/>
            </w:pPr>
          </w:p>
          <w:p w14:paraId="3B2D9AEB">
            <w:pPr>
              <w:spacing w:before="0" w:after="0"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14:paraId="036E12C4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S4CGZ_2</w:t>
            </w:r>
          </w:p>
          <w:p w14:paraId="271BDF39">
            <w:pPr>
              <w:spacing w:before="0" w:after="0"/>
              <w:jc w:val="center"/>
            </w:pPr>
          </w:p>
          <w:p w14:paraId="2453A41E">
            <w:pPr>
              <w:spacing w:before="0" w:after="0"/>
              <w:jc w:val="center"/>
            </w:pPr>
          </w:p>
          <w:p w14:paraId="33E84ADA">
            <w:pPr>
              <w:spacing w:before="0" w:after="0"/>
              <w:jc w:val="center"/>
            </w:pPr>
          </w:p>
        </w:tc>
        <w:tc>
          <w:tcPr>
            <w:tcW w:w="2087" w:type="dxa"/>
            <w:vMerge w:val="restart"/>
            <w:vAlign w:val="center"/>
          </w:tcPr>
          <w:p w14:paraId="71D13FD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南明区</w:t>
            </w:r>
          </w:p>
          <w:p w14:paraId="2413DFB8">
            <w:pPr>
              <w:spacing w:before="0" w:after="0"/>
              <w:jc w:val="center"/>
            </w:pPr>
          </w:p>
          <w:p w14:paraId="6EA84407">
            <w:pPr>
              <w:spacing w:before="0" w:after="0"/>
              <w:jc w:val="center"/>
            </w:pPr>
          </w:p>
          <w:p w14:paraId="21474DF3">
            <w:pPr>
              <w:spacing w:before="0" w:after="0"/>
              <w:jc w:val="center"/>
            </w:pPr>
          </w:p>
        </w:tc>
        <w:tc>
          <w:tcPr>
            <w:tcW w:w="1774" w:type="dxa"/>
            <w:vAlign w:val="center"/>
          </w:tcPr>
          <w:p w14:paraId="77D2F6F6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贵阳市第十八中学</w:t>
            </w:r>
          </w:p>
        </w:tc>
        <w:tc>
          <w:tcPr>
            <w:tcW w:w="1361" w:type="dxa"/>
            <w:vAlign w:val="center"/>
          </w:tcPr>
          <w:p w14:paraId="29256032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吴祉炫</w:t>
            </w:r>
          </w:p>
        </w:tc>
        <w:tc>
          <w:tcPr>
            <w:tcW w:w="1361" w:type="dxa"/>
            <w:vAlign w:val="center"/>
          </w:tcPr>
          <w:p w14:paraId="385D1EF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Merge w:val="restart"/>
            <w:vAlign w:val="center"/>
          </w:tcPr>
          <w:p w14:paraId="1208DF3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杨冰 熊贵微</w:t>
            </w:r>
          </w:p>
          <w:p w14:paraId="040304EB">
            <w:pPr>
              <w:spacing w:before="0" w:after="0"/>
              <w:jc w:val="center"/>
            </w:pPr>
          </w:p>
          <w:p w14:paraId="390EA7C7">
            <w:pPr>
              <w:spacing w:before="0" w:after="0"/>
              <w:jc w:val="center"/>
            </w:pPr>
          </w:p>
          <w:p w14:paraId="7A6F7673">
            <w:pPr>
              <w:spacing w:before="0" w:after="0"/>
              <w:jc w:val="center"/>
            </w:pPr>
          </w:p>
        </w:tc>
      </w:tr>
      <w:tr w14:paraId="6C4187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3" w:type="dxa"/>
            <w:vMerge w:val="continue"/>
            <w:vAlign w:val="center"/>
          </w:tcPr>
          <w:p w14:paraId="042D52DF"/>
        </w:tc>
        <w:tc>
          <w:tcPr>
            <w:tcW w:w="850" w:type="dxa"/>
            <w:vMerge w:val="continue"/>
            <w:vAlign w:val="center"/>
          </w:tcPr>
          <w:p w14:paraId="22504A78"/>
        </w:tc>
        <w:tc>
          <w:tcPr>
            <w:tcW w:w="2087" w:type="dxa"/>
            <w:vMerge w:val="continue"/>
            <w:vAlign w:val="center"/>
          </w:tcPr>
          <w:p w14:paraId="065C80D6"/>
        </w:tc>
        <w:tc>
          <w:tcPr>
            <w:tcW w:w="1774" w:type="dxa"/>
            <w:vAlign w:val="center"/>
          </w:tcPr>
          <w:p w14:paraId="3CC09D65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贵阳市第十八中学</w:t>
            </w:r>
          </w:p>
        </w:tc>
        <w:tc>
          <w:tcPr>
            <w:tcW w:w="1361" w:type="dxa"/>
            <w:vAlign w:val="center"/>
          </w:tcPr>
          <w:p w14:paraId="1E972D24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袁梓鸿</w:t>
            </w:r>
          </w:p>
        </w:tc>
        <w:tc>
          <w:tcPr>
            <w:tcW w:w="1361" w:type="dxa"/>
            <w:vAlign w:val="center"/>
          </w:tcPr>
          <w:p w14:paraId="127CCE66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Merge w:val="continue"/>
            <w:vAlign w:val="center"/>
          </w:tcPr>
          <w:p w14:paraId="7076E1C4"/>
        </w:tc>
      </w:tr>
      <w:tr w14:paraId="04761F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3" w:type="dxa"/>
            <w:vMerge w:val="continue"/>
            <w:vAlign w:val="center"/>
          </w:tcPr>
          <w:p w14:paraId="7FFF894D"/>
        </w:tc>
        <w:tc>
          <w:tcPr>
            <w:tcW w:w="850" w:type="dxa"/>
            <w:vMerge w:val="continue"/>
            <w:vAlign w:val="center"/>
          </w:tcPr>
          <w:p w14:paraId="3FF74F41"/>
        </w:tc>
        <w:tc>
          <w:tcPr>
            <w:tcW w:w="2087" w:type="dxa"/>
            <w:vMerge w:val="continue"/>
            <w:vAlign w:val="center"/>
          </w:tcPr>
          <w:p w14:paraId="7EEE004D"/>
        </w:tc>
        <w:tc>
          <w:tcPr>
            <w:tcW w:w="1774" w:type="dxa"/>
            <w:vAlign w:val="center"/>
          </w:tcPr>
          <w:p w14:paraId="46082D56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贵阳市华麟学校</w:t>
            </w:r>
          </w:p>
        </w:tc>
        <w:tc>
          <w:tcPr>
            <w:tcW w:w="1361" w:type="dxa"/>
            <w:vAlign w:val="center"/>
          </w:tcPr>
          <w:p w14:paraId="192DF381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胡靖怡</w:t>
            </w:r>
          </w:p>
        </w:tc>
        <w:tc>
          <w:tcPr>
            <w:tcW w:w="1361" w:type="dxa"/>
            <w:vAlign w:val="center"/>
          </w:tcPr>
          <w:p w14:paraId="3B6A46C6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361" w:type="dxa"/>
            <w:vMerge w:val="continue"/>
            <w:vAlign w:val="center"/>
          </w:tcPr>
          <w:p w14:paraId="7B122EF0"/>
        </w:tc>
      </w:tr>
      <w:tr w14:paraId="5C4DC4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3" w:type="dxa"/>
            <w:vMerge w:val="continue"/>
            <w:vAlign w:val="center"/>
          </w:tcPr>
          <w:p w14:paraId="163F0B1A"/>
        </w:tc>
        <w:tc>
          <w:tcPr>
            <w:tcW w:w="850" w:type="dxa"/>
            <w:vMerge w:val="continue"/>
            <w:vAlign w:val="center"/>
          </w:tcPr>
          <w:p w14:paraId="1A6B692C"/>
        </w:tc>
        <w:tc>
          <w:tcPr>
            <w:tcW w:w="2087" w:type="dxa"/>
            <w:vMerge w:val="continue"/>
            <w:vAlign w:val="center"/>
          </w:tcPr>
          <w:p w14:paraId="37C79BD3"/>
        </w:tc>
        <w:tc>
          <w:tcPr>
            <w:tcW w:w="1774" w:type="dxa"/>
            <w:vAlign w:val="center"/>
          </w:tcPr>
          <w:p w14:paraId="7575BCCA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贵阳市第十八中学</w:t>
            </w:r>
          </w:p>
        </w:tc>
        <w:tc>
          <w:tcPr>
            <w:tcW w:w="1361" w:type="dxa"/>
            <w:vAlign w:val="center"/>
          </w:tcPr>
          <w:p w14:paraId="11339CF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吴罗卓熙</w:t>
            </w:r>
          </w:p>
        </w:tc>
        <w:tc>
          <w:tcPr>
            <w:tcW w:w="1361" w:type="dxa"/>
            <w:vAlign w:val="center"/>
          </w:tcPr>
          <w:p w14:paraId="08D7859C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Merge w:val="continue"/>
            <w:vAlign w:val="center"/>
          </w:tcPr>
          <w:p w14:paraId="61233E44"/>
        </w:tc>
      </w:tr>
    </w:tbl>
    <w:p w14:paraId="146385C3">
      <w:pPr>
        <w:spacing w:before="160" w:after="60"/>
      </w:pPr>
      <w:r>
        <w:rPr>
          <w:rFonts w:ascii="黑体" w:hAnsi="黑体" w:eastAsia="黑体"/>
          <w:b/>
          <w:sz w:val="24"/>
        </w:rPr>
        <w:t>四、赛道4·青少年具身智能大赛（高中含中职组，2支参赛队）</w:t>
      </w:r>
    </w:p>
    <w:tbl>
      <w:tblPr>
        <w:tblStyle w:val="3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013"/>
        <w:gridCol w:w="1600"/>
        <w:gridCol w:w="2212"/>
        <w:gridCol w:w="1249"/>
        <w:gridCol w:w="851"/>
        <w:gridCol w:w="1871"/>
      </w:tblGrid>
      <w:tr w14:paraId="0BA9C1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shd w:val="clear" w:color="auto" w:fill="D9E1F2"/>
            <w:vAlign w:val="center"/>
          </w:tcPr>
          <w:p w14:paraId="366663B5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序号</w:t>
            </w:r>
          </w:p>
        </w:tc>
        <w:tc>
          <w:tcPr>
            <w:tcW w:w="1013" w:type="dxa"/>
            <w:shd w:val="clear" w:color="auto" w:fill="D9E1F2"/>
            <w:vAlign w:val="center"/>
          </w:tcPr>
          <w:p w14:paraId="36ABE169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组号</w:t>
            </w:r>
          </w:p>
        </w:tc>
        <w:tc>
          <w:tcPr>
            <w:tcW w:w="1600" w:type="dxa"/>
            <w:shd w:val="clear" w:color="auto" w:fill="D9E1F2"/>
            <w:vAlign w:val="center"/>
          </w:tcPr>
          <w:p w14:paraId="4248B60C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地区</w:t>
            </w:r>
          </w:p>
        </w:tc>
        <w:tc>
          <w:tcPr>
            <w:tcW w:w="2212" w:type="dxa"/>
            <w:shd w:val="clear" w:color="auto" w:fill="D9E1F2"/>
            <w:vAlign w:val="center"/>
          </w:tcPr>
          <w:p w14:paraId="0B16BA1F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学校</w:t>
            </w:r>
          </w:p>
        </w:tc>
        <w:tc>
          <w:tcPr>
            <w:tcW w:w="1249" w:type="dxa"/>
            <w:shd w:val="clear" w:color="auto" w:fill="D9E1F2"/>
            <w:vAlign w:val="center"/>
          </w:tcPr>
          <w:p w14:paraId="72FC9B17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姓名</w:t>
            </w:r>
          </w:p>
        </w:tc>
        <w:tc>
          <w:tcPr>
            <w:tcW w:w="851" w:type="dxa"/>
            <w:shd w:val="clear" w:color="auto" w:fill="D9E1F2"/>
            <w:vAlign w:val="center"/>
          </w:tcPr>
          <w:p w14:paraId="6AA65DD7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性别</w:t>
            </w:r>
          </w:p>
        </w:tc>
        <w:tc>
          <w:tcPr>
            <w:tcW w:w="1871" w:type="dxa"/>
            <w:shd w:val="clear" w:color="auto" w:fill="D9E1F2"/>
            <w:vAlign w:val="center"/>
          </w:tcPr>
          <w:p w14:paraId="0EE3F20C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指导教师</w:t>
            </w:r>
          </w:p>
        </w:tc>
      </w:tr>
      <w:tr w14:paraId="2F7561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1" w:type="dxa"/>
            <w:vMerge w:val="restart"/>
            <w:vAlign w:val="center"/>
          </w:tcPr>
          <w:p w14:paraId="1B6395DC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1</w:t>
            </w:r>
          </w:p>
          <w:p w14:paraId="07CE5FBE">
            <w:pPr>
              <w:spacing w:before="0" w:after="0"/>
              <w:jc w:val="center"/>
            </w:pPr>
          </w:p>
          <w:p w14:paraId="0692672E">
            <w:pPr>
              <w:spacing w:before="0" w:after="0"/>
              <w:jc w:val="center"/>
            </w:pPr>
          </w:p>
          <w:p w14:paraId="6FBDFC23">
            <w:pPr>
              <w:spacing w:before="0" w:after="0"/>
              <w:jc w:val="center"/>
            </w:pPr>
          </w:p>
        </w:tc>
        <w:tc>
          <w:tcPr>
            <w:tcW w:w="1013" w:type="dxa"/>
            <w:vMerge w:val="restart"/>
            <w:vAlign w:val="center"/>
          </w:tcPr>
          <w:p w14:paraId="1F1EC5AB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S4GGZ_14</w:t>
            </w:r>
          </w:p>
          <w:p w14:paraId="1363617F">
            <w:pPr>
              <w:spacing w:before="0" w:after="0"/>
              <w:jc w:val="center"/>
            </w:pPr>
          </w:p>
          <w:p w14:paraId="746013BB">
            <w:pPr>
              <w:spacing w:before="0" w:after="0"/>
              <w:jc w:val="center"/>
            </w:pPr>
          </w:p>
          <w:p w14:paraId="6EF2EE27">
            <w:pPr>
              <w:spacing w:before="0" w:after="0"/>
              <w:jc w:val="center"/>
            </w:pPr>
          </w:p>
        </w:tc>
        <w:tc>
          <w:tcPr>
            <w:tcW w:w="1600" w:type="dxa"/>
            <w:vMerge w:val="restart"/>
            <w:vAlign w:val="center"/>
          </w:tcPr>
          <w:p w14:paraId="6D2B3A0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黔东南苗族侗族自治州 · 岑巩县</w:t>
            </w:r>
          </w:p>
          <w:p w14:paraId="7979F6E4">
            <w:pPr>
              <w:spacing w:before="0" w:after="0"/>
              <w:jc w:val="center"/>
            </w:pPr>
          </w:p>
          <w:p w14:paraId="32599C64">
            <w:pPr>
              <w:spacing w:before="0" w:after="0"/>
              <w:jc w:val="center"/>
            </w:pPr>
          </w:p>
          <w:p w14:paraId="768390A3">
            <w:pPr>
              <w:spacing w:before="0" w:after="0"/>
              <w:jc w:val="center"/>
            </w:pPr>
          </w:p>
        </w:tc>
        <w:tc>
          <w:tcPr>
            <w:tcW w:w="2212" w:type="dxa"/>
            <w:vAlign w:val="center"/>
          </w:tcPr>
          <w:p w14:paraId="5FB7C434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贵州省岑巩县第一中学</w:t>
            </w:r>
          </w:p>
        </w:tc>
        <w:tc>
          <w:tcPr>
            <w:tcW w:w="1249" w:type="dxa"/>
            <w:vAlign w:val="center"/>
          </w:tcPr>
          <w:p w14:paraId="64F23881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杨明扬</w:t>
            </w:r>
          </w:p>
        </w:tc>
        <w:tc>
          <w:tcPr>
            <w:tcW w:w="851" w:type="dxa"/>
            <w:vAlign w:val="center"/>
          </w:tcPr>
          <w:p w14:paraId="38CD0086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871" w:type="dxa"/>
            <w:vMerge w:val="restart"/>
            <w:vAlign w:val="center"/>
          </w:tcPr>
          <w:p w14:paraId="30843F6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张桢梅 杨祖福</w:t>
            </w:r>
          </w:p>
          <w:p w14:paraId="2E54D75B">
            <w:pPr>
              <w:spacing w:before="0" w:after="0"/>
              <w:jc w:val="center"/>
            </w:pPr>
          </w:p>
          <w:p w14:paraId="124034F1">
            <w:pPr>
              <w:spacing w:before="0" w:after="0"/>
              <w:jc w:val="center"/>
            </w:pPr>
          </w:p>
          <w:p w14:paraId="7A18EB9F">
            <w:pPr>
              <w:spacing w:before="0" w:after="0"/>
              <w:jc w:val="center"/>
            </w:pPr>
          </w:p>
        </w:tc>
      </w:tr>
      <w:tr w14:paraId="0D19B3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1" w:type="dxa"/>
            <w:vMerge w:val="continue"/>
            <w:vAlign w:val="center"/>
          </w:tcPr>
          <w:p w14:paraId="5ED67E80"/>
        </w:tc>
        <w:tc>
          <w:tcPr>
            <w:tcW w:w="1013" w:type="dxa"/>
            <w:vMerge w:val="continue"/>
            <w:vAlign w:val="center"/>
          </w:tcPr>
          <w:p w14:paraId="542F2D4B"/>
        </w:tc>
        <w:tc>
          <w:tcPr>
            <w:tcW w:w="1600" w:type="dxa"/>
            <w:vMerge w:val="continue"/>
            <w:vAlign w:val="center"/>
          </w:tcPr>
          <w:p w14:paraId="62CD1E59"/>
        </w:tc>
        <w:tc>
          <w:tcPr>
            <w:tcW w:w="2212" w:type="dxa"/>
            <w:vAlign w:val="center"/>
          </w:tcPr>
          <w:p w14:paraId="7B5917B6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贵州省岑巩县第一中学</w:t>
            </w:r>
          </w:p>
        </w:tc>
        <w:tc>
          <w:tcPr>
            <w:tcW w:w="1249" w:type="dxa"/>
            <w:vAlign w:val="center"/>
          </w:tcPr>
          <w:p w14:paraId="764C1571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杨林</w:t>
            </w:r>
          </w:p>
        </w:tc>
        <w:tc>
          <w:tcPr>
            <w:tcW w:w="851" w:type="dxa"/>
            <w:vAlign w:val="center"/>
          </w:tcPr>
          <w:p w14:paraId="6503B60A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871" w:type="dxa"/>
            <w:vMerge w:val="continue"/>
            <w:vAlign w:val="center"/>
          </w:tcPr>
          <w:p w14:paraId="1BAEBFFA"/>
        </w:tc>
      </w:tr>
      <w:tr w14:paraId="49567E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vAlign w:val="center"/>
          </w:tcPr>
          <w:p w14:paraId="60277346"/>
        </w:tc>
        <w:tc>
          <w:tcPr>
            <w:tcW w:w="1013" w:type="dxa"/>
            <w:vMerge w:val="continue"/>
            <w:vAlign w:val="center"/>
          </w:tcPr>
          <w:p w14:paraId="5937D8EC"/>
        </w:tc>
        <w:tc>
          <w:tcPr>
            <w:tcW w:w="1600" w:type="dxa"/>
            <w:vMerge w:val="continue"/>
            <w:vAlign w:val="center"/>
          </w:tcPr>
          <w:p w14:paraId="28800B11"/>
        </w:tc>
        <w:tc>
          <w:tcPr>
            <w:tcW w:w="2212" w:type="dxa"/>
            <w:vAlign w:val="center"/>
          </w:tcPr>
          <w:p w14:paraId="56F4EA72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贵州省岑巩县第一中学</w:t>
            </w:r>
          </w:p>
        </w:tc>
        <w:tc>
          <w:tcPr>
            <w:tcW w:w="1249" w:type="dxa"/>
            <w:vAlign w:val="center"/>
          </w:tcPr>
          <w:p w14:paraId="5E4FF87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张雨嘉</w:t>
            </w:r>
          </w:p>
        </w:tc>
        <w:tc>
          <w:tcPr>
            <w:tcW w:w="851" w:type="dxa"/>
            <w:vAlign w:val="center"/>
          </w:tcPr>
          <w:p w14:paraId="282F448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871" w:type="dxa"/>
            <w:vMerge w:val="continue"/>
            <w:vAlign w:val="center"/>
          </w:tcPr>
          <w:p w14:paraId="515250F2"/>
        </w:tc>
      </w:tr>
      <w:tr w14:paraId="6F26AD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vAlign w:val="center"/>
          </w:tcPr>
          <w:p w14:paraId="36E6D77B"/>
        </w:tc>
        <w:tc>
          <w:tcPr>
            <w:tcW w:w="1013" w:type="dxa"/>
            <w:vMerge w:val="continue"/>
            <w:vAlign w:val="center"/>
          </w:tcPr>
          <w:p w14:paraId="3F3896A2"/>
        </w:tc>
        <w:tc>
          <w:tcPr>
            <w:tcW w:w="1600" w:type="dxa"/>
            <w:vMerge w:val="continue"/>
            <w:vAlign w:val="center"/>
          </w:tcPr>
          <w:p w14:paraId="138FD86B"/>
        </w:tc>
        <w:tc>
          <w:tcPr>
            <w:tcW w:w="2212" w:type="dxa"/>
            <w:vAlign w:val="center"/>
          </w:tcPr>
          <w:p w14:paraId="55879468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贵州省岑巩县第一中学</w:t>
            </w:r>
          </w:p>
        </w:tc>
        <w:tc>
          <w:tcPr>
            <w:tcW w:w="1249" w:type="dxa"/>
            <w:vAlign w:val="center"/>
          </w:tcPr>
          <w:p w14:paraId="56C55272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旷羽凡</w:t>
            </w:r>
          </w:p>
        </w:tc>
        <w:tc>
          <w:tcPr>
            <w:tcW w:w="851" w:type="dxa"/>
            <w:vAlign w:val="center"/>
          </w:tcPr>
          <w:p w14:paraId="27B0FC3A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871" w:type="dxa"/>
            <w:vMerge w:val="continue"/>
            <w:vAlign w:val="center"/>
          </w:tcPr>
          <w:p w14:paraId="0F643873"/>
        </w:tc>
      </w:tr>
      <w:tr w14:paraId="6D7CC8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vAlign w:val="center"/>
          </w:tcPr>
          <w:p w14:paraId="17A4EC9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2</w:t>
            </w:r>
          </w:p>
          <w:p w14:paraId="1B102694">
            <w:pPr>
              <w:spacing w:before="0" w:after="0"/>
              <w:jc w:val="center"/>
            </w:pPr>
          </w:p>
          <w:p w14:paraId="2FB3CD6F">
            <w:pPr>
              <w:spacing w:before="0" w:after="0"/>
              <w:jc w:val="center"/>
            </w:pPr>
          </w:p>
          <w:p w14:paraId="75339C7B">
            <w:pPr>
              <w:spacing w:before="0" w:after="0"/>
              <w:jc w:val="center"/>
            </w:pPr>
          </w:p>
        </w:tc>
        <w:tc>
          <w:tcPr>
            <w:tcW w:w="1013" w:type="dxa"/>
            <w:vMerge w:val="restart"/>
            <w:vAlign w:val="center"/>
          </w:tcPr>
          <w:p w14:paraId="0849CB0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S4GGZ_17</w:t>
            </w:r>
          </w:p>
          <w:p w14:paraId="4E590B49">
            <w:pPr>
              <w:spacing w:before="0" w:after="0"/>
              <w:jc w:val="center"/>
            </w:pPr>
          </w:p>
          <w:p w14:paraId="1F07B1D6">
            <w:pPr>
              <w:spacing w:before="0" w:after="0"/>
              <w:jc w:val="center"/>
            </w:pPr>
          </w:p>
          <w:p w14:paraId="7478118D">
            <w:pPr>
              <w:spacing w:before="0" w:after="0"/>
              <w:jc w:val="center"/>
            </w:pPr>
          </w:p>
        </w:tc>
        <w:tc>
          <w:tcPr>
            <w:tcW w:w="1600" w:type="dxa"/>
            <w:vMerge w:val="restart"/>
            <w:vAlign w:val="center"/>
          </w:tcPr>
          <w:p w14:paraId="3FA686A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安顺市 · 西秀区</w:t>
            </w:r>
          </w:p>
          <w:p w14:paraId="1B1CB537">
            <w:pPr>
              <w:spacing w:before="0" w:after="0"/>
              <w:jc w:val="center"/>
            </w:pPr>
          </w:p>
          <w:p w14:paraId="0F674CB0">
            <w:pPr>
              <w:spacing w:before="0" w:after="0"/>
              <w:jc w:val="center"/>
            </w:pPr>
          </w:p>
          <w:p w14:paraId="4AA0208F">
            <w:pPr>
              <w:spacing w:before="0" w:after="0"/>
              <w:jc w:val="center"/>
            </w:pPr>
          </w:p>
        </w:tc>
        <w:tc>
          <w:tcPr>
            <w:tcW w:w="2212" w:type="dxa"/>
            <w:vAlign w:val="center"/>
          </w:tcPr>
          <w:p w14:paraId="4283FC0C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安顺市第二高级中学</w:t>
            </w:r>
          </w:p>
        </w:tc>
        <w:tc>
          <w:tcPr>
            <w:tcW w:w="1249" w:type="dxa"/>
            <w:vAlign w:val="center"/>
          </w:tcPr>
          <w:p w14:paraId="520035AE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刘明晖</w:t>
            </w:r>
          </w:p>
        </w:tc>
        <w:tc>
          <w:tcPr>
            <w:tcW w:w="851" w:type="dxa"/>
            <w:vAlign w:val="center"/>
          </w:tcPr>
          <w:p w14:paraId="59D6DCD4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871" w:type="dxa"/>
            <w:vMerge w:val="restart"/>
            <w:vAlign w:val="center"/>
          </w:tcPr>
          <w:p w14:paraId="1A1DDC7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张玖泠 段丽娜</w:t>
            </w:r>
          </w:p>
          <w:p w14:paraId="5A7BF089">
            <w:pPr>
              <w:spacing w:before="0" w:after="0"/>
              <w:jc w:val="center"/>
            </w:pPr>
          </w:p>
          <w:p w14:paraId="496D06B6">
            <w:pPr>
              <w:spacing w:before="0" w:after="0"/>
              <w:jc w:val="center"/>
            </w:pPr>
          </w:p>
          <w:p w14:paraId="7D9380D8">
            <w:pPr>
              <w:spacing w:before="0" w:after="0"/>
              <w:jc w:val="center"/>
            </w:pPr>
          </w:p>
        </w:tc>
      </w:tr>
      <w:tr w14:paraId="507FA0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vAlign w:val="center"/>
          </w:tcPr>
          <w:p w14:paraId="023CA0C2"/>
        </w:tc>
        <w:tc>
          <w:tcPr>
            <w:tcW w:w="1013" w:type="dxa"/>
            <w:vMerge w:val="continue"/>
            <w:vAlign w:val="center"/>
          </w:tcPr>
          <w:p w14:paraId="14C19214"/>
        </w:tc>
        <w:tc>
          <w:tcPr>
            <w:tcW w:w="1600" w:type="dxa"/>
            <w:vMerge w:val="continue"/>
            <w:vAlign w:val="center"/>
          </w:tcPr>
          <w:p w14:paraId="1EBE4B79"/>
        </w:tc>
        <w:tc>
          <w:tcPr>
            <w:tcW w:w="2212" w:type="dxa"/>
            <w:vAlign w:val="center"/>
          </w:tcPr>
          <w:p w14:paraId="279C939F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安顺市第二高级中学</w:t>
            </w:r>
          </w:p>
        </w:tc>
        <w:tc>
          <w:tcPr>
            <w:tcW w:w="1249" w:type="dxa"/>
            <w:vAlign w:val="center"/>
          </w:tcPr>
          <w:p w14:paraId="475AD77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刘宇乐</w:t>
            </w:r>
          </w:p>
        </w:tc>
        <w:tc>
          <w:tcPr>
            <w:tcW w:w="851" w:type="dxa"/>
            <w:vAlign w:val="center"/>
          </w:tcPr>
          <w:p w14:paraId="26476B2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871" w:type="dxa"/>
            <w:vMerge w:val="continue"/>
            <w:vAlign w:val="center"/>
          </w:tcPr>
          <w:p w14:paraId="6B9E7E50"/>
        </w:tc>
      </w:tr>
      <w:tr w14:paraId="5E9979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vAlign w:val="center"/>
          </w:tcPr>
          <w:p w14:paraId="7236398E"/>
        </w:tc>
        <w:tc>
          <w:tcPr>
            <w:tcW w:w="1013" w:type="dxa"/>
            <w:vMerge w:val="continue"/>
            <w:vAlign w:val="center"/>
          </w:tcPr>
          <w:p w14:paraId="404529DD"/>
        </w:tc>
        <w:tc>
          <w:tcPr>
            <w:tcW w:w="1600" w:type="dxa"/>
            <w:vMerge w:val="continue"/>
            <w:vAlign w:val="center"/>
          </w:tcPr>
          <w:p w14:paraId="5BEC3D16"/>
        </w:tc>
        <w:tc>
          <w:tcPr>
            <w:tcW w:w="2212" w:type="dxa"/>
            <w:vAlign w:val="center"/>
          </w:tcPr>
          <w:p w14:paraId="5CD3A006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安顺市第二高级中学</w:t>
            </w:r>
          </w:p>
        </w:tc>
        <w:tc>
          <w:tcPr>
            <w:tcW w:w="1249" w:type="dxa"/>
            <w:vAlign w:val="center"/>
          </w:tcPr>
          <w:p w14:paraId="2230615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娄子鸿</w:t>
            </w:r>
          </w:p>
        </w:tc>
        <w:tc>
          <w:tcPr>
            <w:tcW w:w="851" w:type="dxa"/>
            <w:vAlign w:val="center"/>
          </w:tcPr>
          <w:p w14:paraId="042CA4D8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871" w:type="dxa"/>
            <w:vMerge w:val="continue"/>
            <w:vAlign w:val="center"/>
          </w:tcPr>
          <w:p w14:paraId="78ADA619"/>
        </w:tc>
      </w:tr>
      <w:tr w14:paraId="57BAA2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31" w:type="dxa"/>
            <w:vMerge w:val="continue"/>
            <w:vAlign w:val="center"/>
          </w:tcPr>
          <w:p w14:paraId="6BB10038"/>
        </w:tc>
        <w:tc>
          <w:tcPr>
            <w:tcW w:w="1013" w:type="dxa"/>
            <w:vMerge w:val="continue"/>
            <w:vAlign w:val="center"/>
          </w:tcPr>
          <w:p w14:paraId="09F8643A"/>
        </w:tc>
        <w:tc>
          <w:tcPr>
            <w:tcW w:w="1600" w:type="dxa"/>
            <w:vMerge w:val="continue"/>
            <w:vAlign w:val="center"/>
          </w:tcPr>
          <w:p w14:paraId="5E7F978B"/>
        </w:tc>
        <w:tc>
          <w:tcPr>
            <w:tcW w:w="2212" w:type="dxa"/>
            <w:vAlign w:val="center"/>
          </w:tcPr>
          <w:p w14:paraId="6DE57431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安顺市第二高级中学</w:t>
            </w:r>
          </w:p>
        </w:tc>
        <w:tc>
          <w:tcPr>
            <w:tcW w:w="1249" w:type="dxa"/>
            <w:vAlign w:val="center"/>
          </w:tcPr>
          <w:p w14:paraId="69677494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韩钰雪</w:t>
            </w:r>
          </w:p>
        </w:tc>
        <w:tc>
          <w:tcPr>
            <w:tcW w:w="851" w:type="dxa"/>
            <w:vAlign w:val="center"/>
          </w:tcPr>
          <w:p w14:paraId="2F2F69DE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871" w:type="dxa"/>
            <w:vMerge w:val="continue"/>
            <w:vAlign w:val="center"/>
          </w:tcPr>
          <w:p w14:paraId="4C781394"/>
        </w:tc>
      </w:tr>
    </w:tbl>
    <w:p w14:paraId="068F7DB2">
      <w:pPr>
        <w:spacing w:before="160" w:after="60"/>
      </w:pPr>
      <w:r>
        <w:rPr>
          <w:rFonts w:ascii="黑体" w:hAnsi="黑体" w:eastAsia="黑体"/>
          <w:b/>
          <w:sz w:val="24"/>
        </w:rPr>
        <w:t>五、赛道5·青少年大语言模型应用大赛（高中含中职组，11人）</w:t>
      </w:r>
    </w:p>
    <w:tbl>
      <w:tblPr>
        <w:tblStyle w:val="3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175"/>
        <w:gridCol w:w="2138"/>
        <w:gridCol w:w="2250"/>
        <w:gridCol w:w="962"/>
        <w:gridCol w:w="860"/>
        <w:gridCol w:w="1361"/>
      </w:tblGrid>
      <w:tr w14:paraId="6CE71E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shd w:val="clear" w:color="auto" w:fill="D9E1F2"/>
            <w:vAlign w:val="center"/>
          </w:tcPr>
          <w:p w14:paraId="20FDF665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序号</w:t>
            </w:r>
          </w:p>
        </w:tc>
        <w:tc>
          <w:tcPr>
            <w:tcW w:w="1175" w:type="dxa"/>
            <w:shd w:val="clear" w:color="auto" w:fill="D9E1F2"/>
            <w:vAlign w:val="center"/>
          </w:tcPr>
          <w:p w14:paraId="7C81BBBD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参赛码</w:t>
            </w:r>
          </w:p>
        </w:tc>
        <w:tc>
          <w:tcPr>
            <w:tcW w:w="2138" w:type="dxa"/>
            <w:shd w:val="clear" w:color="auto" w:fill="D9E1F2"/>
            <w:vAlign w:val="center"/>
          </w:tcPr>
          <w:p w14:paraId="0469E946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地区</w:t>
            </w:r>
          </w:p>
        </w:tc>
        <w:tc>
          <w:tcPr>
            <w:tcW w:w="2250" w:type="dxa"/>
            <w:shd w:val="clear" w:color="auto" w:fill="D9E1F2"/>
            <w:vAlign w:val="center"/>
          </w:tcPr>
          <w:p w14:paraId="03357E3A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学校</w:t>
            </w:r>
          </w:p>
        </w:tc>
        <w:tc>
          <w:tcPr>
            <w:tcW w:w="962" w:type="dxa"/>
            <w:shd w:val="clear" w:color="auto" w:fill="D9E1F2"/>
            <w:vAlign w:val="center"/>
          </w:tcPr>
          <w:p w14:paraId="372BD01C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姓名</w:t>
            </w:r>
          </w:p>
        </w:tc>
        <w:tc>
          <w:tcPr>
            <w:tcW w:w="860" w:type="dxa"/>
            <w:shd w:val="clear" w:color="auto" w:fill="D9E1F2"/>
            <w:vAlign w:val="center"/>
          </w:tcPr>
          <w:p w14:paraId="39A6FF1D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性别</w:t>
            </w:r>
          </w:p>
        </w:tc>
        <w:tc>
          <w:tcPr>
            <w:tcW w:w="1361" w:type="dxa"/>
            <w:shd w:val="clear" w:color="auto" w:fill="D9E1F2"/>
            <w:vAlign w:val="center"/>
          </w:tcPr>
          <w:p w14:paraId="6A229CED">
            <w:pPr>
              <w:spacing w:before="0" w:after="0"/>
              <w:jc w:val="center"/>
            </w:pPr>
            <w:r>
              <w:rPr>
                <w:rFonts w:ascii="黑体" w:hAnsi="黑体" w:eastAsia="黑体"/>
                <w:b/>
                <w:sz w:val="19"/>
              </w:rPr>
              <w:t>指导教师</w:t>
            </w:r>
          </w:p>
        </w:tc>
      </w:tr>
      <w:tr w14:paraId="3F0391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81" w:type="dxa"/>
            <w:vAlign w:val="center"/>
          </w:tcPr>
          <w:p w14:paraId="19DEABFA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1</w:t>
            </w:r>
          </w:p>
        </w:tc>
        <w:tc>
          <w:tcPr>
            <w:tcW w:w="1175" w:type="dxa"/>
            <w:vAlign w:val="center"/>
          </w:tcPr>
          <w:p w14:paraId="10573DF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S5GGZ_0006</w:t>
            </w:r>
          </w:p>
        </w:tc>
        <w:tc>
          <w:tcPr>
            <w:tcW w:w="2138" w:type="dxa"/>
            <w:vAlign w:val="center"/>
          </w:tcPr>
          <w:p w14:paraId="0CCEB6B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 · 花溪区</w:t>
            </w:r>
          </w:p>
        </w:tc>
        <w:tc>
          <w:tcPr>
            <w:tcW w:w="2250" w:type="dxa"/>
            <w:vAlign w:val="center"/>
          </w:tcPr>
          <w:p w14:paraId="364BC3FE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贵阳市清华中学</w:t>
            </w:r>
          </w:p>
        </w:tc>
        <w:tc>
          <w:tcPr>
            <w:tcW w:w="962" w:type="dxa"/>
            <w:vAlign w:val="center"/>
          </w:tcPr>
          <w:p w14:paraId="40DCEE6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刘晨曦</w:t>
            </w:r>
          </w:p>
        </w:tc>
        <w:tc>
          <w:tcPr>
            <w:tcW w:w="860" w:type="dxa"/>
            <w:vAlign w:val="center"/>
          </w:tcPr>
          <w:p w14:paraId="66D99AF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02E3A0B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龙方和</w:t>
            </w:r>
          </w:p>
        </w:tc>
      </w:tr>
      <w:tr w14:paraId="7D7FC0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538E9C55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2</w:t>
            </w:r>
          </w:p>
        </w:tc>
        <w:tc>
          <w:tcPr>
            <w:tcW w:w="1175" w:type="dxa"/>
            <w:vAlign w:val="center"/>
          </w:tcPr>
          <w:p w14:paraId="266AAE06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S5GGZ_0060</w:t>
            </w:r>
          </w:p>
        </w:tc>
        <w:tc>
          <w:tcPr>
            <w:tcW w:w="2138" w:type="dxa"/>
            <w:vAlign w:val="center"/>
          </w:tcPr>
          <w:p w14:paraId="08BBDA9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黔东南苗族侗族自治州 · 岑巩县</w:t>
            </w:r>
          </w:p>
        </w:tc>
        <w:tc>
          <w:tcPr>
            <w:tcW w:w="2250" w:type="dxa"/>
            <w:vAlign w:val="center"/>
          </w:tcPr>
          <w:p w14:paraId="648F5984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岑巩县第一中学</w:t>
            </w:r>
          </w:p>
        </w:tc>
        <w:tc>
          <w:tcPr>
            <w:tcW w:w="962" w:type="dxa"/>
            <w:vAlign w:val="center"/>
          </w:tcPr>
          <w:p w14:paraId="0E1E90B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戚懿轩</w:t>
            </w:r>
          </w:p>
        </w:tc>
        <w:tc>
          <w:tcPr>
            <w:tcW w:w="860" w:type="dxa"/>
            <w:vAlign w:val="center"/>
          </w:tcPr>
          <w:p w14:paraId="08F46E83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70C3B8B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赵军 夏群富</w:t>
            </w:r>
          </w:p>
        </w:tc>
      </w:tr>
      <w:tr w14:paraId="518B4E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0719E4FE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3</w:t>
            </w:r>
          </w:p>
        </w:tc>
        <w:tc>
          <w:tcPr>
            <w:tcW w:w="1175" w:type="dxa"/>
            <w:vAlign w:val="center"/>
          </w:tcPr>
          <w:p w14:paraId="51F8A2B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S5GGZ_0069</w:t>
            </w:r>
          </w:p>
        </w:tc>
        <w:tc>
          <w:tcPr>
            <w:tcW w:w="2138" w:type="dxa"/>
            <w:vAlign w:val="center"/>
          </w:tcPr>
          <w:p w14:paraId="11A64EF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六盘水市 · 钟山区</w:t>
            </w:r>
          </w:p>
        </w:tc>
        <w:tc>
          <w:tcPr>
            <w:tcW w:w="2250" w:type="dxa"/>
            <w:vAlign w:val="center"/>
          </w:tcPr>
          <w:p w14:paraId="1447D30B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贵州省六盘水市第三中学</w:t>
            </w:r>
          </w:p>
        </w:tc>
        <w:tc>
          <w:tcPr>
            <w:tcW w:w="962" w:type="dxa"/>
            <w:vAlign w:val="center"/>
          </w:tcPr>
          <w:p w14:paraId="2B0A5CF8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朱辰</w:t>
            </w:r>
          </w:p>
        </w:tc>
        <w:tc>
          <w:tcPr>
            <w:tcW w:w="860" w:type="dxa"/>
            <w:vAlign w:val="center"/>
          </w:tcPr>
          <w:p w14:paraId="00D9F5E3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345C38D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柏贵荣 陈璇</w:t>
            </w:r>
          </w:p>
        </w:tc>
      </w:tr>
      <w:tr w14:paraId="0F8AB0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2F20E6B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4</w:t>
            </w:r>
          </w:p>
        </w:tc>
        <w:tc>
          <w:tcPr>
            <w:tcW w:w="1175" w:type="dxa"/>
            <w:vAlign w:val="center"/>
          </w:tcPr>
          <w:p w14:paraId="2F5F21B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S5GGZ_0018</w:t>
            </w:r>
          </w:p>
        </w:tc>
        <w:tc>
          <w:tcPr>
            <w:tcW w:w="2138" w:type="dxa"/>
            <w:vAlign w:val="center"/>
          </w:tcPr>
          <w:p w14:paraId="677B9DF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遵义市 · 汇川区</w:t>
            </w:r>
          </w:p>
        </w:tc>
        <w:tc>
          <w:tcPr>
            <w:tcW w:w="2250" w:type="dxa"/>
            <w:vAlign w:val="center"/>
          </w:tcPr>
          <w:p w14:paraId="0200FB8D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遵义市第五中学</w:t>
            </w:r>
          </w:p>
        </w:tc>
        <w:tc>
          <w:tcPr>
            <w:tcW w:w="962" w:type="dxa"/>
            <w:vAlign w:val="center"/>
          </w:tcPr>
          <w:p w14:paraId="00440003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王泽浩轩</w:t>
            </w:r>
          </w:p>
        </w:tc>
        <w:tc>
          <w:tcPr>
            <w:tcW w:w="860" w:type="dxa"/>
            <w:vAlign w:val="center"/>
          </w:tcPr>
          <w:p w14:paraId="7BD195A4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6770CE8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朱坤侠</w:t>
            </w:r>
          </w:p>
        </w:tc>
      </w:tr>
      <w:tr w14:paraId="56C312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81" w:type="dxa"/>
            <w:vAlign w:val="center"/>
          </w:tcPr>
          <w:p w14:paraId="43A87507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5</w:t>
            </w:r>
          </w:p>
        </w:tc>
        <w:tc>
          <w:tcPr>
            <w:tcW w:w="1175" w:type="dxa"/>
            <w:vAlign w:val="center"/>
          </w:tcPr>
          <w:p w14:paraId="6A08CA6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S5GGZ_0128</w:t>
            </w:r>
          </w:p>
        </w:tc>
        <w:tc>
          <w:tcPr>
            <w:tcW w:w="2138" w:type="dxa"/>
            <w:vAlign w:val="center"/>
          </w:tcPr>
          <w:p w14:paraId="4481EE3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铜仁市 · 万山区</w:t>
            </w:r>
          </w:p>
        </w:tc>
        <w:tc>
          <w:tcPr>
            <w:tcW w:w="2250" w:type="dxa"/>
            <w:vAlign w:val="center"/>
          </w:tcPr>
          <w:p w14:paraId="00530B7D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铜仁市第八中学</w:t>
            </w:r>
          </w:p>
        </w:tc>
        <w:tc>
          <w:tcPr>
            <w:tcW w:w="962" w:type="dxa"/>
            <w:vAlign w:val="center"/>
          </w:tcPr>
          <w:p w14:paraId="0EBE8FCC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张欣妍</w:t>
            </w:r>
          </w:p>
        </w:tc>
        <w:tc>
          <w:tcPr>
            <w:tcW w:w="860" w:type="dxa"/>
            <w:vAlign w:val="center"/>
          </w:tcPr>
          <w:p w14:paraId="5D3133B4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361" w:type="dxa"/>
            <w:vAlign w:val="center"/>
          </w:tcPr>
          <w:p w14:paraId="3091BCF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肖志勇</w:t>
            </w:r>
          </w:p>
        </w:tc>
      </w:tr>
      <w:tr w14:paraId="47A7A8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3867AF07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6</w:t>
            </w:r>
          </w:p>
        </w:tc>
        <w:tc>
          <w:tcPr>
            <w:tcW w:w="1175" w:type="dxa"/>
            <w:vAlign w:val="center"/>
          </w:tcPr>
          <w:p w14:paraId="1EC54465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S5GGZ_0070</w:t>
            </w:r>
          </w:p>
        </w:tc>
        <w:tc>
          <w:tcPr>
            <w:tcW w:w="2138" w:type="dxa"/>
            <w:vAlign w:val="center"/>
          </w:tcPr>
          <w:p w14:paraId="010698B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遵义市 · 汇川区</w:t>
            </w:r>
          </w:p>
        </w:tc>
        <w:tc>
          <w:tcPr>
            <w:tcW w:w="2250" w:type="dxa"/>
            <w:vAlign w:val="center"/>
          </w:tcPr>
          <w:p w14:paraId="09064631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遵义市第五中学</w:t>
            </w:r>
          </w:p>
        </w:tc>
        <w:tc>
          <w:tcPr>
            <w:tcW w:w="962" w:type="dxa"/>
            <w:vAlign w:val="center"/>
          </w:tcPr>
          <w:p w14:paraId="0471A4C1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赵御涵</w:t>
            </w:r>
          </w:p>
        </w:tc>
        <w:tc>
          <w:tcPr>
            <w:tcW w:w="860" w:type="dxa"/>
            <w:vAlign w:val="center"/>
          </w:tcPr>
          <w:p w14:paraId="636D01C4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62EF10D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朱坤侠</w:t>
            </w:r>
          </w:p>
        </w:tc>
      </w:tr>
      <w:tr w14:paraId="46DFD8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7B90B3C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7</w:t>
            </w:r>
          </w:p>
        </w:tc>
        <w:tc>
          <w:tcPr>
            <w:tcW w:w="1175" w:type="dxa"/>
            <w:vAlign w:val="center"/>
          </w:tcPr>
          <w:p w14:paraId="50B8DC92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S5GGZ_0014</w:t>
            </w:r>
          </w:p>
        </w:tc>
        <w:tc>
          <w:tcPr>
            <w:tcW w:w="2138" w:type="dxa"/>
            <w:vAlign w:val="center"/>
          </w:tcPr>
          <w:p w14:paraId="28A0588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黔东南苗族侗族自治州 · 岑巩县</w:t>
            </w:r>
          </w:p>
        </w:tc>
        <w:tc>
          <w:tcPr>
            <w:tcW w:w="2250" w:type="dxa"/>
            <w:vAlign w:val="center"/>
          </w:tcPr>
          <w:p w14:paraId="3F7E3F1F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岑巩县第一中学</w:t>
            </w:r>
          </w:p>
        </w:tc>
        <w:tc>
          <w:tcPr>
            <w:tcW w:w="962" w:type="dxa"/>
            <w:vAlign w:val="center"/>
          </w:tcPr>
          <w:p w14:paraId="517D43E7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林九宏</w:t>
            </w:r>
          </w:p>
        </w:tc>
        <w:tc>
          <w:tcPr>
            <w:tcW w:w="860" w:type="dxa"/>
            <w:vAlign w:val="center"/>
          </w:tcPr>
          <w:p w14:paraId="20D79AC1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12E77F8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赵军 张亮</w:t>
            </w:r>
          </w:p>
        </w:tc>
      </w:tr>
      <w:tr w14:paraId="0B2B9C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0965E31D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8</w:t>
            </w:r>
          </w:p>
        </w:tc>
        <w:tc>
          <w:tcPr>
            <w:tcW w:w="1175" w:type="dxa"/>
            <w:vAlign w:val="center"/>
          </w:tcPr>
          <w:p w14:paraId="4FFA493E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S5GGZ_0192</w:t>
            </w:r>
          </w:p>
        </w:tc>
        <w:tc>
          <w:tcPr>
            <w:tcW w:w="2138" w:type="dxa"/>
            <w:vAlign w:val="center"/>
          </w:tcPr>
          <w:p w14:paraId="21E0869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遵义市 · 汇川区</w:t>
            </w:r>
          </w:p>
        </w:tc>
        <w:tc>
          <w:tcPr>
            <w:tcW w:w="2250" w:type="dxa"/>
            <w:vAlign w:val="center"/>
          </w:tcPr>
          <w:p w14:paraId="38E8D243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遵义市第五中学</w:t>
            </w:r>
          </w:p>
        </w:tc>
        <w:tc>
          <w:tcPr>
            <w:tcW w:w="962" w:type="dxa"/>
            <w:vAlign w:val="center"/>
          </w:tcPr>
          <w:p w14:paraId="5264B48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夏慧美</w:t>
            </w:r>
          </w:p>
        </w:tc>
        <w:tc>
          <w:tcPr>
            <w:tcW w:w="860" w:type="dxa"/>
            <w:vAlign w:val="center"/>
          </w:tcPr>
          <w:p w14:paraId="35007955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女</w:t>
            </w:r>
          </w:p>
        </w:tc>
        <w:tc>
          <w:tcPr>
            <w:tcW w:w="1361" w:type="dxa"/>
            <w:vAlign w:val="center"/>
          </w:tcPr>
          <w:p w14:paraId="37D87FF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丁勇</w:t>
            </w:r>
          </w:p>
        </w:tc>
      </w:tr>
      <w:tr w14:paraId="0E3A7D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781" w:type="dxa"/>
            <w:vAlign w:val="center"/>
          </w:tcPr>
          <w:p w14:paraId="1D358C7F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9</w:t>
            </w:r>
          </w:p>
        </w:tc>
        <w:tc>
          <w:tcPr>
            <w:tcW w:w="1175" w:type="dxa"/>
            <w:vAlign w:val="center"/>
          </w:tcPr>
          <w:p w14:paraId="42015E7B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S5GGZ_0226</w:t>
            </w:r>
          </w:p>
        </w:tc>
        <w:tc>
          <w:tcPr>
            <w:tcW w:w="2138" w:type="dxa"/>
            <w:vAlign w:val="center"/>
          </w:tcPr>
          <w:p w14:paraId="0489348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黔东南苗族侗族自治州 · 岑巩县</w:t>
            </w:r>
          </w:p>
        </w:tc>
        <w:tc>
          <w:tcPr>
            <w:tcW w:w="2250" w:type="dxa"/>
            <w:vAlign w:val="center"/>
          </w:tcPr>
          <w:p w14:paraId="40867ED3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岑巩县第一中学</w:t>
            </w:r>
          </w:p>
        </w:tc>
        <w:tc>
          <w:tcPr>
            <w:tcW w:w="962" w:type="dxa"/>
            <w:vAlign w:val="center"/>
          </w:tcPr>
          <w:p w14:paraId="38C2CD97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周杰</w:t>
            </w:r>
          </w:p>
        </w:tc>
        <w:tc>
          <w:tcPr>
            <w:tcW w:w="860" w:type="dxa"/>
            <w:vAlign w:val="center"/>
          </w:tcPr>
          <w:p w14:paraId="0D55592A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690634B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张桢梅 赵军</w:t>
            </w:r>
          </w:p>
        </w:tc>
      </w:tr>
      <w:tr w14:paraId="454461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14410829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10</w:t>
            </w:r>
          </w:p>
        </w:tc>
        <w:tc>
          <w:tcPr>
            <w:tcW w:w="1175" w:type="dxa"/>
            <w:vAlign w:val="center"/>
          </w:tcPr>
          <w:p w14:paraId="5084FD7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S5GGZ_0023</w:t>
            </w:r>
          </w:p>
        </w:tc>
        <w:tc>
          <w:tcPr>
            <w:tcW w:w="2138" w:type="dxa"/>
            <w:vAlign w:val="center"/>
          </w:tcPr>
          <w:p w14:paraId="3AEAF5E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黔南布依族苗族自治州 · 长顺县</w:t>
            </w:r>
          </w:p>
        </w:tc>
        <w:tc>
          <w:tcPr>
            <w:tcW w:w="2250" w:type="dxa"/>
            <w:vAlign w:val="center"/>
          </w:tcPr>
          <w:p w14:paraId="0EF8036E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长顺县民族高级中学</w:t>
            </w:r>
          </w:p>
        </w:tc>
        <w:tc>
          <w:tcPr>
            <w:tcW w:w="962" w:type="dxa"/>
            <w:vAlign w:val="center"/>
          </w:tcPr>
          <w:p w14:paraId="73F37DA6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吴海波</w:t>
            </w:r>
          </w:p>
        </w:tc>
        <w:tc>
          <w:tcPr>
            <w:tcW w:w="860" w:type="dxa"/>
            <w:vAlign w:val="center"/>
          </w:tcPr>
          <w:p w14:paraId="6B0CFB45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13A4749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黄新云 吴大跃</w:t>
            </w:r>
          </w:p>
        </w:tc>
      </w:tr>
      <w:tr w14:paraId="6EA68C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414B9D77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11</w:t>
            </w:r>
          </w:p>
        </w:tc>
        <w:tc>
          <w:tcPr>
            <w:tcW w:w="1175" w:type="dxa"/>
            <w:vAlign w:val="center"/>
          </w:tcPr>
          <w:p w14:paraId="35D65ED2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S5GGZ_0187</w:t>
            </w:r>
          </w:p>
        </w:tc>
        <w:tc>
          <w:tcPr>
            <w:tcW w:w="2138" w:type="dxa"/>
            <w:vAlign w:val="center"/>
          </w:tcPr>
          <w:p w14:paraId="7BD0437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黔东南苗族侗族自治州 · 岑巩县</w:t>
            </w:r>
          </w:p>
        </w:tc>
        <w:tc>
          <w:tcPr>
            <w:tcW w:w="2250" w:type="dxa"/>
            <w:vAlign w:val="center"/>
          </w:tcPr>
          <w:p w14:paraId="6CCD111D">
            <w:pPr>
              <w:spacing w:before="0" w:after="0"/>
              <w:jc w:val="left"/>
            </w:pPr>
            <w:r>
              <w:rPr>
                <w:rFonts w:ascii="仿宋_GB2312" w:hAnsi="仿宋_GB2312" w:eastAsia="仿宋_GB2312"/>
                <w:b w:val="0"/>
                <w:sz w:val="18"/>
              </w:rPr>
              <w:t>岑巩县第一中学</w:t>
            </w:r>
          </w:p>
        </w:tc>
        <w:tc>
          <w:tcPr>
            <w:tcW w:w="962" w:type="dxa"/>
            <w:vAlign w:val="center"/>
          </w:tcPr>
          <w:p w14:paraId="059EA517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杨鑫锴</w:t>
            </w:r>
          </w:p>
        </w:tc>
        <w:tc>
          <w:tcPr>
            <w:tcW w:w="860" w:type="dxa"/>
            <w:vAlign w:val="center"/>
          </w:tcPr>
          <w:p w14:paraId="56959980">
            <w:pPr>
              <w:spacing w:before="0" w:after="0"/>
              <w:jc w:val="center"/>
            </w:pPr>
            <w:r>
              <w:rPr>
                <w:rFonts w:ascii="宋体" w:hAnsi="宋体" w:eastAsia="宋体"/>
                <w:b w:val="0"/>
                <w:sz w:val="18"/>
              </w:rPr>
              <w:t>男</w:t>
            </w:r>
          </w:p>
        </w:tc>
        <w:tc>
          <w:tcPr>
            <w:tcW w:w="1361" w:type="dxa"/>
            <w:vAlign w:val="center"/>
          </w:tcPr>
          <w:p w14:paraId="421A12E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b w:val="0"/>
                <w:sz w:val="18"/>
              </w:rPr>
              <w:t>张亮 夏群富</w:t>
            </w:r>
          </w:p>
        </w:tc>
      </w:tr>
    </w:tbl>
    <w:p w14:paraId="23813341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74" w:right="1134" w:bottom="1417" w:left="124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Cambria">
    <w:altName w:val="Liberation Serif"/>
    <w:panose1 w:val="02040503050406030204"/>
    <w:charset w:val="00"/>
    <w:family w:val="auto"/>
    <w:pitch w:val="default"/>
    <w:sig w:usb0="00000000" w:usb1="00000000" w:usb2="00000000" w:usb3="00000000" w:csb0="0000019F" w:csb1="00000000"/>
  </w:font>
  <w:font w:name="Liberation Serif">
    <w:panose1 w:val="02020603050405020304"/>
    <w:charset w:val="00"/>
    <w:family w:val="auto"/>
    <w:pitch w:val="default"/>
    <w:sig w:usb0="E0000AFF" w:usb1="500078FF" w:usb2="00000021" w:usb3="00000000" w:csb0="600001BF" w:csb1="DFF70000"/>
  </w:font>
  <w:font w:name="ＭＳ 明朝">
    <w:altName w:val="Quicksand Light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Quicksand Ligh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  <w:font w:name="ＭＳ ゴシック">
    <w:altName w:val="Quicksand Light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ＭＳ 明朝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80000001" w:csb1="00000000"/>
  </w:font>
  <w:font w:name="Courier">
    <w:altName w:val="DejaVu Math TeX Gyre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方正小标宋简体">
    <w:altName w:val="方正小标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黑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ＭＳ ゴシック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DF37A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陈浩坤</cp:lastModifiedBy>
  <dcterms:modified xsi:type="dcterms:W3CDTF">2026-06-17T15:51:59Z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92A0E7C96860267C1F52326A51D42BBB_42</vt:lpwstr>
  </property>
</Properties>
</file>