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微软雅黑" w:hAnsi="微软雅黑" w:eastAsia="微软雅黑"/>
          <w:b/>
          <w:sz w:val="40"/>
        </w:rPr>
        <w:t>首届全国青少年人工智能大赛贵州赛区决赛入围名单</w:t>
      </w:r>
    </w:p>
    <w:p>
      <w:pPr>
        <w:jc w:val="center"/>
      </w:pPr>
      <w:r>
        <w:rPr>
          <w:rFonts w:ascii="微软雅黑" w:hAnsi="微软雅黑" w:eastAsia="微软雅黑"/>
          <w:b w:val="0"/>
          <w:sz w:val="28"/>
        </w:rPr>
        <w:t>（赛道1、赛道2）</w:t>
      </w:r>
    </w:p>
    <w:p>
      <w:pPr>
        <w:jc w:val="center"/>
      </w:pPr>
      <w:r>
        <w:rPr>
          <w:rFonts w:ascii="仿宋_GB2312" w:hAnsi="仿宋_GB2312" w:eastAsia="仿宋_GB2312"/>
          <w:b w:val="0"/>
          <w:sz w:val="21"/>
        </w:rPr>
        <w:t>依据全国青少年人工智能大赛组委会办公室通报的全国决赛入围名单整理</w:t>
      </w:r>
    </w:p>
    <w:p>
      <w:pPr>
        <w:spacing w:before="240"/>
      </w:pPr>
      <w:r>
        <w:rPr>
          <w:rFonts w:ascii="微软雅黑" w:hAnsi="微软雅黑" w:eastAsia="微软雅黑"/>
          <w:b/>
          <w:sz w:val="24"/>
        </w:rPr>
        <w:t>一、赛道1·青少年人工智能基础知识大赛（初中组，2人）</w:t>
      </w:r>
    </w:p>
    <w:tbl>
      <w:tblPr>
        <w:tblStyle w:val="TableGrid"/>
        <w:tblW w:type="auto" w:w="0"/>
        <w:jc w:val="center"/>
        <w:tblLayout w:type="fixed"/>
        <w:tblLook w:firstColumn="1" w:firstRow="1" w:lastColumn="0" w:lastRow="0" w:noHBand="0" w:noVBand="1" w:val="04A0"/>
        <w:tblLayout w:type="fixed"/>
        <w:tblCellMar>
          <w:left w:w="57" w:type="dxa"/>
          <w:right w:w="57" w:type="dxa"/>
        </w:tblCellMar>
      </w:tblPr>
      <w:tblGrid>
        <w:gridCol w:w="680"/>
        <w:gridCol w:w="1587"/>
        <w:gridCol w:w="1870"/>
        <w:gridCol w:w="2437"/>
        <w:gridCol w:w="907"/>
        <w:gridCol w:w="680"/>
        <w:gridCol w:w="1474"/>
      </w:tblGrid>
      <w:tr>
        <w:tc>
          <w:tcPr>
            <w:tcW w:type="dxa" w:w="680"/>
            <w:tcW w:w="680" w:type="dxa"/>
            <w:vAlign w:val="center"/>
          </w:tcPr>
          <w:p>
            <w:pPr>
              <w:spacing w:before="40" w:after="40"/>
              <w:jc w:val="center"/>
            </w:pPr>
            <w:r>
              <w:rPr>
                <w:rFonts w:ascii="黑体" w:hAnsi="黑体" w:eastAsia="黑体"/>
                <w:b/>
                <w:sz w:val="21"/>
              </w:rPr>
              <w:t>序号</w:t>
            </w:r>
          </w:p>
        </w:tc>
        <w:tc>
          <w:tcPr>
            <w:tcW w:type="dxa" w:w="1587"/>
            <w:tcW w:w="1587" w:type="dxa"/>
            <w:vAlign w:val="center"/>
          </w:tcPr>
          <w:p>
            <w:pPr>
              <w:spacing w:before="40" w:after="40"/>
              <w:jc w:val="center"/>
            </w:pPr>
            <w:r>
              <w:rPr>
                <w:rFonts w:ascii="黑体" w:hAnsi="黑体" w:eastAsia="黑体"/>
                <w:b/>
                <w:sz w:val="21"/>
              </w:rPr>
              <w:t>参赛码</w:t>
            </w:r>
          </w:p>
        </w:tc>
        <w:tc>
          <w:tcPr>
            <w:tcW w:type="dxa" w:w="1871"/>
            <w:tcW w:w="1870" w:type="dxa"/>
            <w:vAlign w:val="center"/>
          </w:tcPr>
          <w:p>
            <w:pPr>
              <w:spacing w:before="40" w:after="40"/>
              <w:jc w:val="center"/>
            </w:pPr>
            <w:r>
              <w:rPr>
                <w:rFonts w:ascii="黑体" w:hAnsi="黑体" w:eastAsia="黑体"/>
                <w:b/>
                <w:sz w:val="21"/>
              </w:rPr>
              <w:t>地区</w:t>
            </w:r>
          </w:p>
        </w:tc>
        <w:tc>
          <w:tcPr>
            <w:tcW w:type="dxa" w:w="2438"/>
            <w:tcW w:w="2437" w:type="dxa"/>
            <w:vAlign w:val="center"/>
          </w:tcPr>
          <w:p>
            <w:pPr>
              <w:spacing w:before="40" w:after="40"/>
              <w:jc w:val="center"/>
            </w:pPr>
            <w:r>
              <w:rPr>
                <w:rFonts w:ascii="黑体" w:hAnsi="黑体" w:eastAsia="黑体"/>
                <w:b/>
                <w:sz w:val="21"/>
              </w:rPr>
              <w:t>学校</w:t>
            </w:r>
          </w:p>
        </w:tc>
        <w:tc>
          <w:tcPr>
            <w:tcW w:type="dxa" w:w="907"/>
            <w:tcW w:w="907" w:type="dxa"/>
            <w:vAlign w:val="center"/>
          </w:tcPr>
          <w:p>
            <w:pPr>
              <w:spacing w:before="40" w:after="40"/>
              <w:jc w:val="center"/>
            </w:pPr>
            <w:r>
              <w:rPr>
                <w:rFonts w:ascii="黑体" w:hAnsi="黑体" w:eastAsia="黑体"/>
                <w:b/>
                <w:sz w:val="21"/>
              </w:rPr>
              <w:t>姓名</w:t>
            </w:r>
          </w:p>
        </w:tc>
        <w:tc>
          <w:tcPr>
            <w:tcW w:type="dxa" w:w="680"/>
            <w:tcW w:w="680" w:type="dxa"/>
            <w:vAlign w:val="center"/>
          </w:tcPr>
          <w:p>
            <w:pPr>
              <w:spacing w:before="40" w:after="40"/>
              <w:jc w:val="center"/>
            </w:pPr>
            <w:r>
              <w:rPr>
                <w:rFonts w:ascii="黑体" w:hAnsi="黑体" w:eastAsia="黑体"/>
                <w:b/>
                <w:sz w:val="21"/>
              </w:rPr>
              <w:t>性别</w:t>
            </w:r>
          </w:p>
        </w:tc>
        <w:tc>
          <w:tcPr>
            <w:tcW w:type="dxa" w:w="1474"/>
            <w:tcW w:w="1474" w:type="dxa"/>
            <w:vAlign w:val="center"/>
          </w:tcPr>
          <w:p>
            <w:pPr>
              <w:spacing w:before="40" w:after="40"/>
              <w:jc w:val="center"/>
            </w:pPr>
            <w:r>
              <w:rPr>
                <w:rFonts w:ascii="黑体" w:hAnsi="黑体" w:eastAsia="黑体"/>
                <w:b/>
                <w:sz w:val="21"/>
              </w:rPr>
              <w:t>指导教师</w:t>
            </w:r>
          </w:p>
        </w:tc>
      </w:tr>
      <w:tr>
        <w:tc>
          <w:tcPr>
            <w:tcW w:type="dxa" w:w="680"/>
            <w:tcW w:w="680" w:type="dxa"/>
            <w:vAlign w:val="center"/>
          </w:tcPr>
          <w:p>
            <w:pPr>
              <w:spacing w:before="40" w:after="40"/>
              <w:jc w:val="center"/>
            </w:pPr>
            <w:r>
              <w:rPr>
                <w:rFonts w:ascii="宋体" w:hAnsi="宋体" w:eastAsia="宋体"/>
                <w:b w:val="0"/>
                <w:sz w:val="21"/>
              </w:rPr>
              <w:t>1</w:t>
            </w:r>
          </w:p>
        </w:tc>
        <w:tc>
          <w:tcPr>
            <w:tcW w:type="dxa" w:w="1587"/>
            <w:tcW w:w="1587" w:type="dxa"/>
            <w:vAlign w:val="center"/>
          </w:tcPr>
          <w:p>
            <w:pPr>
              <w:spacing w:before="40" w:after="40"/>
              <w:jc w:val="center"/>
            </w:pPr>
            <w:r>
              <w:rPr>
                <w:rFonts w:ascii="宋体" w:hAnsi="宋体" w:eastAsia="宋体"/>
                <w:b w:val="0"/>
                <w:sz w:val="21"/>
              </w:rPr>
              <w:t>S1CGZ_0123</w:t>
            </w:r>
          </w:p>
        </w:tc>
        <w:tc>
          <w:tcPr>
            <w:tcW w:type="dxa" w:w="1871"/>
            <w:tcW w:w="1870" w:type="dxa"/>
            <w:vAlign w:val="center"/>
          </w:tcPr>
          <w:p>
            <w:pPr>
              <w:spacing w:before="40" w:after="40"/>
              <w:jc w:val="center"/>
            </w:pPr>
            <w:r>
              <w:rPr>
                <w:rFonts w:ascii="宋体" w:hAnsi="宋体" w:eastAsia="宋体"/>
                <w:b w:val="0"/>
                <w:sz w:val="21"/>
              </w:rPr>
              <w:t>遵义市·红花岗区</w:t>
            </w:r>
          </w:p>
        </w:tc>
        <w:tc>
          <w:tcPr>
            <w:tcW w:type="dxa" w:w="2438"/>
            <w:tcW w:w="2437" w:type="dxa"/>
            <w:vAlign w:val="center"/>
          </w:tcPr>
          <w:p>
            <w:pPr>
              <w:spacing w:before="40" w:after="40"/>
              <w:jc w:val="center"/>
            </w:pPr>
            <w:r>
              <w:rPr>
                <w:rFonts w:ascii="宋体" w:hAnsi="宋体" w:eastAsia="宋体"/>
                <w:b w:val="0"/>
                <w:sz w:val="21"/>
              </w:rPr>
              <w:t>遵义市第五十五中学</w:t>
            </w:r>
          </w:p>
        </w:tc>
        <w:tc>
          <w:tcPr>
            <w:tcW w:type="dxa" w:w="907"/>
            <w:tcW w:w="907" w:type="dxa"/>
            <w:vAlign w:val="center"/>
          </w:tcPr>
          <w:p>
            <w:pPr>
              <w:spacing w:before="40" w:after="40"/>
              <w:jc w:val="center"/>
            </w:pPr>
            <w:r>
              <w:rPr>
                <w:rFonts w:ascii="宋体" w:hAnsi="宋体" w:eastAsia="宋体"/>
                <w:b w:val="0"/>
                <w:sz w:val="21"/>
              </w:rPr>
              <w:t>李文博</w:t>
            </w:r>
          </w:p>
        </w:tc>
        <w:tc>
          <w:tcPr>
            <w:tcW w:type="dxa" w:w="680"/>
            <w:tcW w:w="680" w:type="dxa"/>
            <w:vAlign w:val="center"/>
          </w:tcPr>
          <w:p>
            <w:pPr>
              <w:spacing w:before="40" w:after="40"/>
              <w:jc w:val="center"/>
            </w:pPr>
            <w:r>
              <w:rPr>
                <w:rFonts w:ascii="宋体" w:hAnsi="宋体" w:eastAsia="宋体"/>
                <w:b w:val="0"/>
                <w:sz w:val="21"/>
              </w:rPr>
              <w:t>男</w:t>
            </w:r>
          </w:p>
        </w:tc>
        <w:tc>
          <w:tcPr>
            <w:tcW w:type="dxa" w:w="1474"/>
            <w:tcW w:w="1474" w:type="dxa"/>
            <w:vAlign w:val="center"/>
          </w:tcPr>
          <w:p>
            <w:pPr>
              <w:spacing w:before="40" w:after="40"/>
              <w:jc w:val="center"/>
            </w:pPr>
            <w:r>
              <w:rPr>
                <w:rFonts w:ascii="宋体" w:hAnsi="宋体" w:eastAsia="宋体"/>
                <w:b w:val="0"/>
                <w:sz w:val="21"/>
              </w:rPr>
              <w:t>刘涛/李请文</w:t>
            </w:r>
          </w:p>
        </w:tc>
      </w:tr>
      <w:tr>
        <w:tc>
          <w:tcPr>
            <w:tcW w:type="dxa" w:w="680"/>
            <w:tcW w:w="680" w:type="dxa"/>
            <w:vAlign w:val="center"/>
          </w:tcPr>
          <w:p>
            <w:pPr>
              <w:spacing w:before="40" w:after="40"/>
              <w:jc w:val="center"/>
            </w:pPr>
            <w:r>
              <w:rPr>
                <w:rFonts w:ascii="宋体" w:hAnsi="宋体" w:eastAsia="宋体"/>
                <w:b w:val="0"/>
                <w:sz w:val="21"/>
              </w:rPr>
              <w:t>2</w:t>
            </w:r>
          </w:p>
        </w:tc>
        <w:tc>
          <w:tcPr>
            <w:tcW w:type="dxa" w:w="1587"/>
            <w:tcW w:w="1587" w:type="dxa"/>
            <w:vAlign w:val="center"/>
          </w:tcPr>
          <w:p>
            <w:pPr>
              <w:spacing w:before="40" w:after="40"/>
              <w:jc w:val="center"/>
            </w:pPr>
            <w:r>
              <w:rPr>
                <w:rFonts w:ascii="宋体" w:hAnsi="宋体" w:eastAsia="宋体"/>
                <w:b w:val="0"/>
                <w:sz w:val="21"/>
              </w:rPr>
              <w:t>S1CGZ_0081</w:t>
            </w:r>
          </w:p>
        </w:tc>
        <w:tc>
          <w:tcPr>
            <w:tcW w:type="dxa" w:w="1871"/>
            <w:tcW w:w="1870" w:type="dxa"/>
            <w:vAlign w:val="center"/>
          </w:tcPr>
          <w:p>
            <w:pPr>
              <w:spacing w:before="40" w:after="40"/>
              <w:jc w:val="center"/>
            </w:pPr>
            <w:r>
              <w:rPr>
                <w:rFonts w:ascii="宋体" w:hAnsi="宋体" w:eastAsia="宋体"/>
                <w:b w:val="0"/>
                <w:sz w:val="21"/>
              </w:rPr>
              <w:t>遵义市·红花岗区</w:t>
            </w:r>
          </w:p>
        </w:tc>
        <w:tc>
          <w:tcPr>
            <w:tcW w:type="dxa" w:w="2438"/>
            <w:tcW w:w="2437" w:type="dxa"/>
            <w:vAlign w:val="center"/>
          </w:tcPr>
          <w:p>
            <w:pPr>
              <w:spacing w:before="40" w:after="40"/>
              <w:jc w:val="center"/>
            </w:pPr>
            <w:r>
              <w:rPr>
                <w:rFonts w:ascii="宋体" w:hAnsi="宋体" w:eastAsia="宋体"/>
                <w:b w:val="0"/>
                <w:sz w:val="21"/>
              </w:rPr>
              <w:t>遵义市第五十五中学</w:t>
            </w:r>
          </w:p>
        </w:tc>
        <w:tc>
          <w:tcPr>
            <w:tcW w:type="dxa" w:w="907"/>
            <w:tcW w:w="907" w:type="dxa"/>
            <w:vAlign w:val="center"/>
          </w:tcPr>
          <w:p>
            <w:pPr>
              <w:spacing w:before="40" w:after="40"/>
              <w:jc w:val="center"/>
            </w:pPr>
            <w:r>
              <w:rPr>
                <w:rFonts w:ascii="宋体" w:hAnsi="宋体" w:eastAsia="宋体"/>
                <w:b w:val="0"/>
                <w:sz w:val="21"/>
              </w:rPr>
              <w:t>杨卯</w:t>
            </w:r>
          </w:p>
        </w:tc>
        <w:tc>
          <w:tcPr>
            <w:tcW w:type="dxa" w:w="680"/>
            <w:tcW w:w="680" w:type="dxa"/>
            <w:vAlign w:val="center"/>
          </w:tcPr>
          <w:p>
            <w:pPr>
              <w:spacing w:before="40" w:after="40"/>
              <w:jc w:val="center"/>
            </w:pPr>
            <w:r>
              <w:rPr>
                <w:rFonts w:ascii="宋体" w:hAnsi="宋体" w:eastAsia="宋体"/>
                <w:b w:val="0"/>
                <w:sz w:val="21"/>
              </w:rPr>
              <w:t>女</w:t>
            </w:r>
          </w:p>
        </w:tc>
        <w:tc>
          <w:tcPr>
            <w:tcW w:type="dxa" w:w="1474"/>
            <w:tcW w:w="1474" w:type="dxa"/>
            <w:vAlign w:val="center"/>
          </w:tcPr>
          <w:p>
            <w:pPr>
              <w:spacing w:before="40" w:after="40"/>
              <w:jc w:val="center"/>
            </w:pPr>
            <w:r>
              <w:rPr>
                <w:rFonts w:ascii="宋体" w:hAnsi="宋体" w:eastAsia="宋体"/>
                <w:b w:val="0"/>
                <w:sz w:val="21"/>
              </w:rPr>
              <w:t>刘涛/宋光彬</w:t>
            </w:r>
          </w:p>
        </w:tc>
      </w:tr>
    </w:tbl>
    <w:p>
      <w:pPr>
        <w:spacing w:before="240"/>
      </w:pPr>
      <w:r>
        <w:rPr>
          <w:rFonts w:ascii="微软雅黑" w:hAnsi="微软雅黑" w:eastAsia="微软雅黑"/>
          <w:b/>
          <w:sz w:val="24"/>
        </w:rPr>
        <w:t>二、赛道2·青少年人工智能工具应用大赛（小学组，3人）</w:t>
      </w:r>
    </w:p>
    <w:tbl>
      <w:tblPr>
        <w:tblStyle w:val="TableGrid"/>
        <w:tblW w:type="auto" w:w="0"/>
        <w:jc w:val="center"/>
        <w:tblLayout w:type="fixed"/>
        <w:tblLook w:firstColumn="1" w:firstRow="1" w:lastColumn="0" w:lastRow="0" w:noHBand="0" w:noVBand="1" w:val="04A0"/>
        <w:tblLayout w:type="fixed"/>
        <w:tblCellMar>
          <w:left w:w="57" w:type="dxa"/>
          <w:right w:w="57" w:type="dxa"/>
        </w:tblCellMar>
      </w:tblPr>
      <w:tblGrid>
        <w:gridCol w:w="680"/>
        <w:gridCol w:w="1587"/>
        <w:gridCol w:w="1870"/>
        <w:gridCol w:w="2437"/>
        <w:gridCol w:w="907"/>
        <w:gridCol w:w="680"/>
        <w:gridCol w:w="1474"/>
      </w:tblGrid>
      <w:tr>
        <w:tc>
          <w:tcPr>
            <w:tcW w:type="dxa" w:w="680"/>
            <w:tcW w:w="680" w:type="dxa"/>
            <w:vAlign w:val="center"/>
          </w:tcPr>
          <w:p>
            <w:pPr>
              <w:spacing w:before="40" w:after="40"/>
              <w:jc w:val="center"/>
            </w:pPr>
            <w:r>
              <w:rPr>
                <w:rFonts w:ascii="黑体" w:hAnsi="黑体" w:eastAsia="黑体"/>
                <w:b/>
                <w:sz w:val="21"/>
              </w:rPr>
              <w:t>序号</w:t>
            </w:r>
          </w:p>
        </w:tc>
        <w:tc>
          <w:tcPr>
            <w:tcW w:type="dxa" w:w="1587"/>
            <w:tcW w:w="1587" w:type="dxa"/>
            <w:vAlign w:val="center"/>
          </w:tcPr>
          <w:p>
            <w:pPr>
              <w:spacing w:before="40" w:after="40"/>
              <w:jc w:val="center"/>
            </w:pPr>
            <w:r>
              <w:rPr>
                <w:rFonts w:ascii="黑体" w:hAnsi="黑体" w:eastAsia="黑体"/>
                <w:b/>
                <w:sz w:val="21"/>
              </w:rPr>
              <w:t>参赛码</w:t>
            </w:r>
          </w:p>
        </w:tc>
        <w:tc>
          <w:tcPr>
            <w:tcW w:type="dxa" w:w="1871"/>
            <w:tcW w:w="1870" w:type="dxa"/>
            <w:vAlign w:val="center"/>
          </w:tcPr>
          <w:p>
            <w:pPr>
              <w:spacing w:before="40" w:after="40"/>
              <w:jc w:val="center"/>
            </w:pPr>
            <w:r>
              <w:rPr>
                <w:rFonts w:ascii="黑体" w:hAnsi="黑体" w:eastAsia="黑体"/>
                <w:b/>
                <w:sz w:val="21"/>
              </w:rPr>
              <w:t>地区</w:t>
            </w:r>
          </w:p>
        </w:tc>
        <w:tc>
          <w:tcPr>
            <w:tcW w:type="dxa" w:w="2438"/>
            <w:tcW w:w="2437" w:type="dxa"/>
            <w:vAlign w:val="center"/>
          </w:tcPr>
          <w:p>
            <w:pPr>
              <w:spacing w:before="40" w:after="40"/>
              <w:jc w:val="center"/>
            </w:pPr>
            <w:r>
              <w:rPr>
                <w:rFonts w:ascii="黑体" w:hAnsi="黑体" w:eastAsia="黑体"/>
                <w:b/>
                <w:sz w:val="21"/>
              </w:rPr>
              <w:t>学校</w:t>
            </w:r>
          </w:p>
        </w:tc>
        <w:tc>
          <w:tcPr>
            <w:tcW w:type="dxa" w:w="907"/>
            <w:tcW w:w="907" w:type="dxa"/>
            <w:vAlign w:val="center"/>
          </w:tcPr>
          <w:p>
            <w:pPr>
              <w:spacing w:before="40" w:after="40"/>
              <w:jc w:val="center"/>
            </w:pPr>
            <w:r>
              <w:rPr>
                <w:rFonts w:ascii="黑体" w:hAnsi="黑体" w:eastAsia="黑体"/>
                <w:b/>
                <w:sz w:val="21"/>
              </w:rPr>
              <w:t>姓名</w:t>
            </w:r>
          </w:p>
        </w:tc>
        <w:tc>
          <w:tcPr>
            <w:tcW w:type="dxa" w:w="680"/>
            <w:tcW w:w="680" w:type="dxa"/>
            <w:vAlign w:val="center"/>
          </w:tcPr>
          <w:p>
            <w:pPr>
              <w:spacing w:before="40" w:after="40"/>
              <w:jc w:val="center"/>
            </w:pPr>
            <w:r>
              <w:rPr>
                <w:rFonts w:ascii="黑体" w:hAnsi="黑体" w:eastAsia="黑体"/>
                <w:b/>
                <w:sz w:val="21"/>
              </w:rPr>
              <w:t>性别</w:t>
            </w:r>
          </w:p>
        </w:tc>
        <w:tc>
          <w:tcPr>
            <w:tcW w:type="dxa" w:w="1474"/>
            <w:tcW w:w="1474" w:type="dxa"/>
            <w:vAlign w:val="center"/>
          </w:tcPr>
          <w:p>
            <w:pPr>
              <w:spacing w:before="40" w:after="40"/>
              <w:jc w:val="center"/>
            </w:pPr>
            <w:r>
              <w:rPr>
                <w:rFonts w:ascii="黑体" w:hAnsi="黑体" w:eastAsia="黑体"/>
                <w:b/>
                <w:sz w:val="21"/>
              </w:rPr>
              <w:t>指导教师</w:t>
            </w:r>
          </w:p>
        </w:tc>
      </w:tr>
      <w:tr>
        <w:tc>
          <w:tcPr>
            <w:tcW w:type="dxa" w:w="680"/>
            <w:tcW w:w="680" w:type="dxa"/>
            <w:vAlign w:val="center"/>
          </w:tcPr>
          <w:p>
            <w:pPr>
              <w:spacing w:before="40" w:after="40"/>
              <w:jc w:val="center"/>
            </w:pPr>
            <w:r>
              <w:rPr>
                <w:rFonts w:ascii="宋体" w:hAnsi="宋体" w:eastAsia="宋体"/>
                <w:b w:val="0"/>
                <w:sz w:val="21"/>
              </w:rPr>
              <w:t>1</w:t>
            </w:r>
          </w:p>
        </w:tc>
        <w:tc>
          <w:tcPr>
            <w:tcW w:type="dxa" w:w="1587"/>
            <w:tcW w:w="1587" w:type="dxa"/>
            <w:vAlign w:val="center"/>
          </w:tcPr>
          <w:p>
            <w:pPr>
              <w:spacing w:before="40" w:after="40"/>
              <w:jc w:val="center"/>
            </w:pPr>
            <w:r>
              <w:rPr>
                <w:rFonts w:ascii="宋体" w:hAnsi="宋体" w:eastAsia="宋体"/>
                <w:b w:val="0"/>
                <w:sz w:val="21"/>
              </w:rPr>
              <w:t>S2XGZ_0132</w:t>
            </w:r>
          </w:p>
        </w:tc>
        <w:tc>
          <w:tcPr>
            <w:tcW w:type="dxa" w:w="1871"/>
            <w:tcW w:w="1870" w:type="dxa"/>
            <w:vAlign w:val="center"/>
          </w:tcPr>
          <w:p>
            <w:pPr>
              <w:spacing w:before="40" w:after="40"/>
              <w:jc w:val="center"/>
            </w:pPr>
            <w:r>
              <w:rPr>
                <w:rFonts w:ascii="宋体" w:hAnsi="宋体" w:eastAsia="宋体"/>
                <w:b w:val="0"/>
                <w:sz w:val="21"/>
              </w:rPr>
              <w:t>贵阳市·云岩区</w:t>
            </w:r>
          </w:p>
        </w:tc>
        <w:tc>
          <w:tcPr>
            <w:tcW w:type="dxa" w:w="2438"/>
            <w:tcW w:w="2437" w:type="dxa"/>
            <w:vAlign w:val="center"/>
          </w:tcPr>
          <w:p>
            <w:pPr>
              <w:spacing w:before="40" w:after="40"/>
              <w:jc w:val="center"/>
            </w:pPr>
            <w:r>
              <w:rPr>
                <w:rFonts w:ascii="宋体" w:hAnsi="宋体" w:eastAsia="宋体"/>
                <w:b w:val="0"/>
                <w:sz w:val="21"/>
              </w:rPr>
              <w:t>贵阳市实验小学</w:t>
            </w:r>
          </w:p>
        </w:tc>
        <w:tc>
          <w:tcPr>
            <w:tcW w:type="dxa" w:w="907"/>
            <w:tcW w:w="907" w:type="dxa"/>
            <w:vAlign w:val="center"/>
          </w:tcPr>
          <w:p>
            <w:pPr>
              <w:spacing w:before="40" w:after="40"/>
              <w:jc w:val="center"/>
            </w:pPr>
            <w:r>
              <w:rPr>
                <w:rFonts w:ascii="宋体" w:hAnsi="宋体" w:eastAsia="宋体"/>
                <w:b w:val="0"/>
                <w:sz w:val="21"/>
              </w:rPr>
              <w:t>梁熠昕</w:t>
            </w:r>
          </w:p>
        </w:tc>
        <w:tc>
          <w:tcPr>
            <w:tcW w:type="dxa" w:w="680"/>
            <w:tcW w:w="680" w:type="dxa"/>
            <w:vAlign w:val="center"/>
          </w:tcPr>
          <w:p>
            <w:pPr>
              <w:spacing w:before="40" w:after="40"/>
              <w:jc w:val="center"/>
            </w:pPr>
            <w:r>
              <w:rPr>
                <w:rFonts w:ascii="宋体" w:hAnsi="宋体" w:eastAsia="宋体"/>
                <w:b w:val="0"/>
                <w:sz w:val="21"/>
              </w:rPr>
              <w:t>女</w:t>
            </w:r>
          </w:p>
        </w:tc>
        <w:tc>
          <w:tcPr>
            <w:tcW w:type="dxa" w:w="1474"/>
            <w:tcW w:w="1474" w:type="dxa"/>
            <w:vAlign w:val="center"/>
          </w:tcPr>
          <w:p>
            <w:pPr>
              <w:spacing w:before="40" w:after="40"/>
              <w:jc w:val="center"/>
            </w:pPr>
            <w:r>
              <w:rPr>
                <w:rFonts w:ascii="宋体" w:hAnsi="宋体" w:eastAsia="宋体"/>
                <w:b w:val="0"/>
                <w:sz w:val="21"/>
              </w:rPr>
              <w:t>李乐澄</w:t>
            </w:r>
          </w:p>
        </w:tc>
      </w:tr>
      <w:tr>
        <w:tc>
          <w:tcPr>
            <w:tcW w:type="dxa" w:w="680"/>
            <w:tcW w:w="680" w:type="dxa"/>
            <w:vAlign w:val="center"/>
          </w:tcPr>
          <w:p>
            <w:pPr>
              <w:spacing w:before="40" w:after="40"/>
              <w:jc w:val="center"/>
            </w:pPr>
            <w:r>
              <w:rPr>
                <w:rFonts w:ascii="宋体" w:hAnsi="宋体" w:eastAsia="宋体"/>
                <w:b w:val="0"/>
                <w:sz w:val="21"/>
              </w:rPr>
              <w:t>2</w:t>
            </w:r>
          </w:p>
        </w:tc>
        <w:tc>
          <w:tcPr>
            <w:tcW w:type="dxa" w:w="1587"/>
            <w:tcW w:w="1587" w:type="dxa"/>
            <w:vAlign w:val="center"/>
          </w:tcPr>
          <w:p>
            <w:pPr>
              <w:spacing w:before="40" w:after="40"/>
              <w:jc w:val="center"/>
            </w:pPr>
            <w:r>
              <w:rPr>
                <w:rFonts w:ascii="宋体" w:hAnsi="宋体" w:eastAsia="宋体"/>
                <w:b w:val="0"/>
                <w:sz w:val="21"/>
              </w:rPr>
              <w:t>S2XGZ_0178</w:t>
            </w:r>
          </w:p>
        </w:tc>
        <w:tc>
          <w:tcPr>
            <w:tcW w:type="dxa" w:w="1871"/>
            <w:tcW w:w="1870" w:type="dxa"/>
            <w:vAlign w:val="center"/>
          </w:tcPr>
          <w:p>
            <w:pPr>
              <w:spacing w:before="40" w:after="40"/>
              <w:jc w:val="center"/>
            </w:pPr>
            <w:r>
              <w:rPr>
                <w:rFonts w:ascii="宋体" w:hAnsi="宋体" w:eastAsia="宋体"/>
                <w:b w:val="0"/>
                <w:sz w:val="21"/>
              </w:rPr>
              <w:t>遵义市·习水县</w:t>
            </w:r>
          </w:p>
        </w:tc>
        <w:tc>
          <w:tcPr>
            <w:tcW w:type="dxa" w:w="2438"/>
            <w:tcW w:w="2437" w:type="dxa"/>
            <w:vAlign w:val="center"/>
          </w:tcPr>
          <w:p>
            <w:pPr>
              <w:spacing w:before="40" w:after="40"/>
              <w:jc w:val="center"/>
            </w:pPr>
            <w:r>
              <w:rPr>
                <w:rFonts w:ascii="宋体" w:hAnsi="宋体" w:eastAsia="宋体"/>
                <w:b w:val="0"/>
                <w:sz w:val="21"/>
              </w:rPr>
              <w:t>习水县温水镇中心小学</w:t>
            </w:r>
          </w:p>
        </w:tc>
        <w:tc>
          <w:tcPr>
            <w:tcW w:type="dxa" w:w="907"/>
            <w:tcW w:w="907" w:type="dxa"/>
            <w:vAlign w:val="center"/>
          </w:tcPr>
          <w:p>
            <w:pPr>
              <w:spacing w:before="40" w:after="40"/>
              <w:jc w:val="center"/>
            </w:pPr>
            <w:r>
              <w:rPr>
                <w:rFonts w:ascii="宋体" w:hAnsi="宋体" w:eastAsia="宋体"/>
                <w:b w:val="0"/>
                <w:sz w:val="21"/>
              </w:rPr>
              <w:t>罗宇</w:t>
            </w:r>
          </w:p>
        </w:tc>
        <w:tc>
          <w:tcPr>
            <w:tcW w:type="dxa" w:w="680"/>
            <w:tcW w:w="680" w:type="dxa"/>
            <w:vAlign w:val="center"/>
          </w:tcPr>
          <w:p>
            <w:pPr>
              <w:spacing w:before="40" w:after="40"/>
              <w:jc w:val="center"/>
            </w:pPr>
            <w:r>
              <w:rPr>
                <w:rFonts w:ascii="宋体" w:hAnsi="宋体" w:eastAsia="宋体"/>
                <w:b w:val="0"/>
                <w:sz w:val="21"/>
              </w:rPr>
              <w:t>男</w:t>
            </w:r>
          </w:p>
        </w:tc>
        <w:tc>
          <w:tcPr>
            <w:tcW w:type="dxa" w:w="1474"/>
            <w:tcW w:w="1474" w:type="dxa"/>
            <w:vAlign w:val="center"/>
          </w:tcPr>
          <w:p>
            <w:pPr>
              <w:spacing w:before="40" w:after="40"/>
              <w:jc w:val="center"/>
            </w:pPr>
            <w:r>
              <w:rPr>
                <w:rFonts w:ascii="宋体" w:hAnsi="宋体" w:eastAsia="宋体"/>
                <w:b w:val="0"/>
                <w:sz w:val="21"/>
              </w:rPr>
              <w:t>龙前韦</w:t>
            </w:r>
          </w:p>
        </w:tc>
      </w:tr>
      <w:tr>
        <w:tc>
          <w:tcPr>
            <w:tcW w:type="dxa" w:w="680"/>
            <w:tcW w:w="680" w:type="dxa"/>
            <w:vAlign w:val="center"/>
          </w:tcPr>
          <w:p>
            <w:pPr>
              <w:spacing w:before="40" w:after="40"/>
              <w:jc w:val="center"/>
            </w:pPr>
            <w:r>
              <w:rPr>
                <w:rFonts w:ascii="宋体" w:hAnsi="宋体" w:eastAsia="宋体"/>
                <w:b w:val="0"/>
                <w:sz w:val="21"/>
              </w:rPr>
              <w:t>3</w:t>
            </w:r>
          </w:p>
        </w:tc>
        <w:tc>
          <w:tcPr>
            <w:tcW w:type="dxa" w:w="1587"/>
            <w:tcW w:w="1587" w:type="dxa"/>
            <w:vAlign w:val="center"/>
          </w:tcPr>
          <w:p>
            <w:pPr>
              <w:spacing w:before="40" w:after="40"/>
              <w:jc w:val="center"/>
            </w:pPr>
            <w:r>
              <w:rPr>
                <w:rFonts w:ascii="宋体" w:hAnsi="宋体" w:eastAsia="宋体"/>
                <w:b w:val="0"/>
                <w:sz w:val="21"/>
              </w:rPr>
              <w:t>S2XGZ_0042</w:t>
            </w:r>
          </w:p>
        </w:tc>
        <w:tc>
          <w:tcPr>
            <w:tcW w:type="dxa" w:w="1871"/>
            <w:tcW w:w="1870" w:type="dxa"/>
            <w:vAlign w:val="center"/>
          </w:tcPr>
          <w:p>
            <w:pPr>
              <w:spacing w:before="40" w:after="40"/>
              <w:jc w:val="center"/>
            </w:pPr>
            <w:r>
              <w:rPr>
                <w:rFonts w:ascii="宋体" w:hAnsi="宋体" w:eastAsia="宋体"/>
                <w:b w:val="0"/>
                <w:sz w:val="21"/>
              </w:rPr>
              <w:t>贵阳市·云岩区</w:t>
            </w:r>
          </w:p>
        </w:tc>
        <w:tc>
          <w:tcPr>
            <w:tcW w:type="dxa" w:w="2438"/>
            <w:tcW w:w="2437" w:type="dxa"/>
            <w:vAlign w:val="center"/>
          </w:tcPr>
          <w:p>
            <w:pPr>
              <w:spacing w:before="40" w:after="40"/>
              <w:jc w:val="center"/>
            </w:pPr>
            <w:r>
              <w:rPr>
                <w:rFonts w:ascii="宋体" w:hAnsi="宋体" w:eastAsia="宋体"/>
                <w:b w:val="0"/>
                <w:sz w:val="21"/>
              </w:rPr>
              <w:t>贵阳市第二实验小学</w:t>
            </w:r>
          </w:p>
        </w:tc>
        <w:tc>
          <w:tcPr>
            <w:tcW w:type="dxa" w:w="907"/>
            <w:tcW w:w="907" w:type="dxa"/>
            <w:vAlign w:val="center"/>
          </w:tcPr>
          <w:p>
            <w:pPr>
              <w:spacing w:before="40" w:after="40"/>
              <w:jc w:val="center"/>
            </w:pPr>
            <w:r>
              <w:rPr>
                <w:rFonts w:ascii="宋体" w:hAnsi="宋体" w:eastAsia="宋体"/>
                <w:b w:val="0"/>
                <w:sz w:val="21"/>
              </w:rPr>
              <w:t>陈瑾轩</w:t>
            </w:r>
          </w:p>
        </w:tc>
        <w:tc>
          <w:tcPr>
            <w:tcW w:type="dxa" w:w="680"/>
            <w:tcW w:w="680" w:type="dxa"/>
            <w:vAlign w:val="center"/>
          </w:tcPr>
          <w:p>
            <w:pPr>
              <w:spacing w:before="40" w:after="40"/>
              <w:jc w:val="center"/>
            </w:pPr>
            <w:r>
              <w:rPr>
                <w:rFonts w:ascii="宋体" w:hAnsi="宋体" w:eastAsia="宋体"/>
                <w:b w:val="0"/>
                <w:sz w:val="21"/>
              </w:rPr>
              <w:t>女</w:t>
            </w:r>
          </w:p>
        </w:tc>
        <w:tc>
          <w:tcPr>
            <w:tcW w:type="dxa" w:w="1474"/>
            <w:tcW w:w="1474" w:type="dxa"/>
            <w:vAlign w:val="center"/>
          </w:tcPr>
          <w:p>
            <w:pPr>
              <w:spacing w:before="40" w:after="40"/>
              <w:jc w:val="center"/>
            </w:pPr>
            <w:r>
              <w:rPr>
                <w:rFonts w:ascii="宋体" w:hAnsi="宋体" w:eastAsia="宋体"/>
                <w:b w:val="0"/>
                <w:sz w:val="21"/>
              </w:rPr>
              <w:t>罗燕</w:t>
            </w:r>
          </w:p>
        </w:tc>
      </w:tr>
    </w:tbl>
    <w:p>
      <w:pPr>
        <w:spacing w:before="240"/>
      </w:pPr>
      <w:r>
        <w:rPr>
          <w:rFonts w:ascii="微软雅黑" w:hAnsi="微软雅黑" w:eastAsia="微软雅黑"/>
          <w:b/>
          <w:sz w:val="24"/>
        </w:rPr>
        <w:t>三、赛道2·青少年人工智能工具应用大赛（初中组，2人）</w:t>
      </w:r>
    </w:p>
    <w:tbl>
      <w:tblPr>
        <w:tblStyle w:val="TableGrid"/>
        <w:tblW w:type="auto" w:w="0"/>
        <w:jc w:val="center"/>
        <w:tblLayout w:type="fixed"/>
        <w:tblLook w:firstColumn="1" w:firstRow="1" w:lastColumn="0" w:lastRow="0" w:noHBand="0" w:noVBand="1" w:val="04A0"/>
        <w:tblLayout w:type="fixed"/>
        <w:tblCellMar>
          <w:left w:w="57" w:type="dxa"/>
          <w:right w:w="57" w:type="dxa"/>
        </w:tblCellMar>
      </w:tblPr>
      <w:tblGrid>
        <w:gridCol w:w="680"/>
        <w:gridCol w:w="1587"/>
        <w:gridCol w:w="1870"/>
        <w:gridCol w:w="2437"/>
        <w:gridCol w:w="907"/>
        <w:gridCol w:w="680"/>
        <w:gridCol w:w="1474"/>
      </w:tblGrid>
      <w:tr>
        <w:tc>
          <w:tcPr>
            <w:tcW w:type="dxa" w:w="680"/>
            <w:tcW w:w="680" w:type="dxa"/>
            <w:vAlign w:val="center"/>
          </w:tcPr>
          <w:p>
            <w:pPr>
              <w:spacing w:before="40" w:after="40"/>
              <w:jc w:val="center"/>
            </w:pPr>
            <w:r>
              <w:rPr>
                <w:rFonts w:ascii="黑体" w:hAnsi="黑体" w:eastAsia="黑体"/>
                <w:b/>
                <w:sz w:val="21"/>
              </w:rPr>
              <w:t>序号</w:t>
            </w:r>
          </w:p>
        </w:tc>
        <w:tc>
          <w:tcPr>
            <w:tcW w:type="dxa" w:w="1587"/>
            <w:tcW w:w="1587" w:type="dxa"/>
            <w:vAlign w:val="center"/>
          </w:tcPr>
          <w:p>
            <w:pPr>
              <w:spacing w:before="40" w:after="40"/>
              <w:jc w:val="center"/>
            </w:pPr>
            <w:r>
              <w:rPr>
                <w:rFonts w:ascii="黑体" w:hAnsi="黑体" w:eastAsia="黑体"/>
                <w:b/>
                <w:sz w:val="21"/>
              </w:rPr>
              <w:t>参赛码</w:t>
            </w:r>
          </w:p>
        </w:tc>
        <w:tc>
          <w:tcPr>
            <w:tcW w:type="dxa" w:w="1871"/>
            <w:tcW w:w="1870" w:type="dxa"/>
            <w:vAlign w:val="center"/>
          </w:tcPr>
          <w:p>
            <w:pPr>
              <w:spacing w:before="40" w:after="40"/>
              <w:jc w:val="center"/>
            </w:pPr>
            <w:r>
              <w:rPr>
                <w:rFonts w:ascii="黑体" w:hAnsi="黑体" w:eastAsia="黑体"/>
                <w:b/>
                <w:sz w:val="21"/>
              </w:rPr>
              <w:t>地区</w:t>
            </w:r>
          </w:p>
        </w:tc>
        <w:tc>
          <w:tcPr>
            <w:tcW w:type="dxa" w:w="2438"/>
            <w:tcW w:w="2437" w:type="dxa"/>
            <w:vAlign w:val="center"/>
          </w:tcPr>
          <w:p>
            <w:pPr>
              <w:spacing w:before="40" w:after="40"/>
              <w:jc w:val="center"/>
            </w:pPr>
            <w:r>
              <w:rPr>
                <w:rFonts w:ascii="黑体" w:hAnsi="黑体" w:eastAsia="黑体"/>
                <w:b/>
                <w:sz w:val="21"/>
              </w:rPr>
              <w:t>学校</w:t>
            </w:r>
          </w:p>
        </w:tc>
        <w:tc>
          <w:tcPr>
            <w:tcW w:type="dxa" w:w="907"/>
            <w:tcW w:w="907" w:type="dxa"/>
            <w:vAlign w:val="center"/>
          </w:tcPr>
          <w:p>
            <w:pPr>
              <w:spacing w:before="40" w:after="40"/>
              <w:jc w:val="center"/>
            </w:pPr>
            <w:r>
              <w:rPr>
                <w:rFonts w:ascii="黑体" w:hAnsi="黑体" w:eastAsia="黑体"/>
                <w:b/>
                <w:sz w:val="21"/>
              </w:rPr>
              <w:t>姓名</w:t>
            </w:r>
          </w:p>
        </w:tc>
        <w:tc>
          <w:tcPr>
            <w:tcW w:type="dxa" w:w="680"/>
            <w:tcW w:w="680" w:type="dxa"/>
            <w:vAlign w:val="center"/>
          </w:tcPr>
          <w:p>
            <w:pPr>
              <w:spacing w:before="40" w:after="40"/>
              <w:jc w:val="center"/>
            </w:pPr>
            <w:r>
              <w:rPr>
                <w:rFonts w:ascii="黑体" w:hAnsi="黑体" w:eastAsia="黑体"/>
                <w:b/>
                <w:sz w:val="21"/>
              </w:rPr>
              <w:t>性别</w:t>
            </w:r>
          </w:p>
        </w:tc>
        <w:tc>
          <w:tcPr>
            <w:tcW w:type="dxa" w:w="1474"/>
            <w:tcW w:w="1474" w:type="dxa"/>
            <w:vAlign w:val="center"/>
          </w:tcPr>
          <w:p>
            <w:pPr>
              <w:spacing w:before="40" w:after="40"/>
              <w:jc w:val="center"/>
            </w:pPr>
            <w:r>
              <w:rPr>
                <w:rFonts w:ascii="黑体" w:hAnsi="黑体" w:eastAsia="黑体"/>
                <w:b/>
                <w:sz w:val="21"/>
              </w:rPr>
              <w:t>指导教师</w:t>
            </w:r>
          </w:p>
        </w:tc>
      </w:tr>
      <w:tr>
        <w:tc>
          <w:tcPr>
            <w:tcW w:type="dxa" w:w="680"/>
            <w:tcW w:w="680" w:type="dxa"/>
            <w:vAlign w:val="center"/>
          </w:tcPr>
          <w:p>
            <w:pPr>
              <w:spacing w:before="40" w:after="40"/>
              <w:jc w:val="center"/>
            </w:pPr>
            <w:r>
              <w:rPr>
                <w:rFonts w:ascii="宋体" w:hAnsi="宋体" w:eastAsia="宋体"/>
                <w:b w:val="0"/>
                <w:sz w:val="21"/>
              </w:rPr>
              <w:t>1</w:t>
            </w:r>
          </w:p>
        </w:tc>
        <w:tc>
          <w:tcPr>
            <w:tcW w:type="dxa" w:w="1587"/>
            <w:tcW w:w="1587" w:type="dxa"/>
            <w:vAlign w:val="center"/>
          </w:tcPr>
          <w:p>
            <w:pPr>
              <w:spacing w:before="40" w:after="40"/>
              <w:jc w:val="center"/>
            </w:pPr>
            <w:r>
              <w:rPr>
                <w:rFonts w:ascii="宋体" w:hAnsi="宋体" w:eastAsia="宋体"/>
                <w:b w:val="0"/>
                <w:sz w:val="21"/>
              </w:rPr>
              <w:t>S2CGZ_0064</w:t>
            </w:r>
          </w:p>
        </w:tc>
        <w:tc>
          <w:tcPr>
            <w:tcW w:type="dxa" w:w="1871"/>
            <w:tcW w:w="1870" w:type="dxa"/>
            <w:vAlign w:val="center"/>
          </w:tcPr>
          <w:p>
            <w:pPr>
              <w:spacing w:before="40" w:after="40"/>
              <w:jc w:val="center"/>
            </w:pPr>
            <w:r>
              <w:rPr>
                <w:rFonts w:ascii="宋体" w:hAnsi="宋体" w:eastAsia="宋体"/>
                <w:b w:val="0"/>
                <w:sz w:val="21"/>
              </w:rPr>
              <w:t>黔西南州·兴义市</w:t>
            </w:r>
          </w:p>
        </w:tc>
        <w:tc>
          <w:tcPr>
            <w:tcW w:type="dxa" w:w="2438"/>
            <w:tcW w:w="2437" w:type="dxa"/>
            <w:vAlign w:val="center"/>
          </w:tcPr>
          <w:p>
            <w:pPr>
              <w:spacing w:before="40" w:after="40"/>
              <w:jc w:val="center"/>
            </w:pPr>
            <w:r>
              <w:rPr>
                <w:rFonts w:ascii="宋体" w:hAnsi="宋体" w:eastAsia="宋体"/>
                <w:b w:val="0"/>
                <w:sz w:val="21"/>
              </w:rPr>
              <w:t>兴义市弘毅中学</w:t>
            </w:r>
          </w:p>
        </w:tc>
        <w:tc>
          <w:tcPr>
            <w:tcW w:type="dxa" w:w="907"/>
            <w:tcW w:w="907" w:type="dxa"/>
            <w:vAlign w:val="center"/>
          </w:tcPr>
          <w:p>
            <w:pPr>
              <w:spacing w:before="40" w:after="40"/>
              <w:jc w:val="center"/>
            </w:pPr>
            <w:r>
              <w:rPr>
                <w:rFonts w:ascii="宋体" w:hAnsi="宋体" w:eastAsia="宋体"/>
                <w:b w:val="0"/>
                <w:sz w:val="21"/>
              </w:rPr>
              <w:t>岑毓欣</w:t>
            </w:r>
          </w:p>
        </w:tc>
        <w:tc>
          <w:tcPr>
            <w:tcW w:type="dxa" w:w="680"/>
            <w:tcW w:w="680" w:type="dxa"/>
            <w:vAlign w:val="center"/>
          </w:tcPr>
          <w:p>
            <w:pPr>
              <w:spacing w:before="40" w:after="40"/>
              <w:jc w:val="center"/>
            </w:pPr>
            <w:r>
              <w:rPr>
                <w:rFonts w:ascii="宋体" w:hAnsi="宋体" w:eastAsia="宋体"/>
                <w:b w:val="0"/>
                <w:sz w:val="21"/>
              </w:rPr>
              <w:t>女</w:t>
            </w:r>
          </w:p>
        </w:tc>
        <w:tc>
          <w:tcPr>
            <w:tcW w:type="dxa" w:w="1474"/>
            <w:tcW w:w="1474" w:type="dxa"/>
            <w:vAlign w:val="center"/>
          </w:tcPr>
          <w:p>
            <w:pPr>
              <w:spacing w:before="40" w:after="40"/>
              <w:jc w:val="center"/>
            </w:pPr>
            <w:r>
              <w:rPr>
                <w:rFonts w:ascii="宋体" w:hAnsi="宋体" w:eastAsia="宋体"/>
                <w:b w:val="0"/>
                <w:sz w:val="21"/>
              </w:rPr>
              <w:t>冉德发</w:t>
            </w:r>
          </w:p>
        </w:tc>
      </w:tr>
      <w:tr>
        <w:tc>
          <w:tcPr>
            <w:tcW w:type="dxa" w:w="680"/>
            <w:tcW w:w="680" w:type="dxa"/>
            <w:vAlign w:val="center"/>
          </w:tcPr>
          <w:p>
            <w:pPr>
              <w:spacing w:before="40" w:after="40"/>
              <w:jc w:val="center"/>
            </w:pPr>
            <w:r>
              <w:rPr>
                <w:rFonts w:ascii="宋体" w:hAnsi="宋体" w:eastAsia="宋体"/>
                <w:b w:val="0"/>
                <w:sz w:val="21"/>
              </w:rPr>
              <w:t>2</w:t>
            </w:r>
          </w:p>
        </w:tc>
        <w:tc>
          <w:tcPr>
            <w:tcW w:type="dxa" w:w="1587"/>
            <w:tcW w:w="1587" w:type="dxa"/>
            <w:vAlign w:val="center"/>
          </w:tcPr>
          <w:p>
            <w:pPr>
              <w:spacing w:before="40" w:after="40"/>
              <w:jc w:val="center"/>
            </w:pPr>
            <w:r>
              <w:rPr>
                <w:rFonts w:ascii="宋体" w:hAnsi="宋体" w:eastAsia="宋体"/>
                <w:b w:val="0"/>
                <w:sz w:val="21"/>
              </w:rPr>
              <w:t>S2CGZ_0057</w:t>
            </w:r>
          </w:p>
        </w:tc>
        <w:tc>
          <w:tcPr>
            <w:tcW w:type="dxa" w:w="1871"/>
            <w:tcW w:w="1870" w:type="dxa"/>
            <w:vAlign w:val="center"/>
          </w:tcPr>
          <w:p>
            <w:pPr>
              <w:spacing w:before="40" w:after="40"/>
              <w:jc w:val="center"/>
            </w:pPr>
            <w:r>
              <w:rPr>
                <w:rFonts w:ascii="宋体" w:hAnsi="宋体" w:eastAsia="宋体"/>
                <w:b w:val="0"/>
                <w:sz w:val="21"/>
              </w:rPr>
              <w:t>黔西南州·兴义市</w:t>
            </w:r>
          </w:p>
        </w:tc>
        <w:tc>
          <w:tcPr>
            <w:tcW w:type="dxa" w:w="2438"/>
            <w:tcW w:w="2437" w:type="dxa"/>
            <w:vAlign w:val="center"/>
          </w:tcPr>
          <w:p>
            <w:pPr>
              <w:spacing w:before="40" w:after="40"/>
              <w:jc w:val="center"/>
            </w:pPr>
            <w:r>
              <w:rPr>
                <w:rFonts w:ascii="宋体" w:hAnsi="宋体" w:eastAsia="宋体"/>
                <w:b w:val="0"/>
                <w:sz w:val="21"/>
              </w:rPr>
              <w:t>兴义市弘毅中学</w:t>
            </w:r>
          </w:p>
        </w:tc>
        <w:tc>
          <w:tcPr>
            <w:tcW w:type="dxa" w:w="907"/>
            <w:tcW w:w="907" w:type="dxa"/>
            <w:vAlign w:val="center"/>
          </w:tcPr>
          <w:p>
            <w:pPr>
              <w:spacing w:before="40" w:after="40"/>
              <w:jc w:val="center"/>
            </w:pPr>
            <w:r>
              <w:rPr>
                <w:rFonts w:ascii="宋体" w:hAnsi="宋体" w:eastAsia="宋体"/>
                <w:b w:val="0"/>
                <w:sz w:val="21"/>
              </w:rPr>
              <w:t>刘俊池</w:t>
            </w:r>
          </w:p>
        </w:tc>
        <w:tc>
          <w:tcPr>
            <w:tcW w:type="dxa" w:w="680"/>
            <w:tcW w:w="680" w:type="dxa"/>
            <w:vAlign w:val="center"/>
          </w:tcPr>
          <w:p>
            <w:pPr>
              <w:spacing w:before="40" w:after="40"/>
              <w:jc w:val="center"/>
            </w:pPr>
            <w:r>
              <w:rPr>
                <w:rFonts w:ascii="宋体" w:hAnsi="宋体" w:eastAsia="宋体"/>
                <w:b w:val="0"/>
                <w:sz w:val="21"/>
              </w:rPr>
              <w:t>男</w:t>
            </w:r>
          </w:p>
        </w:tc>
        <w:tc>
          <w:tcPr>
            <w:tcW w:type="dxa" w:w="1474"/>
            <w:tcW w:w="1474" w:type="dxa"/>
            <w:vAlign w:val="center"/>
          </w:tcPr>
          <w:p>
            <w:pPr>
              <w:spacing w:before="40" w:after="40"/>
              <w:jc w:val="center"/>
            </w:pPr>
            <w:r>
              <w:rPr>
                <w:rFonts w:ascii="宋体" w:hAnsi="宋体" w:eastAsia="宋体"/>
                <w:b w:val="0"/>
                <w:sz w:val="21"/>
              </w:rPr>
              <w:t>冉德发</w:t>
            </w:r>
          </w:p>
        </w:tc>
      </w:tr>
    </w:tbl>
    <w:p>
      <w:pPr>
        <w:spacing w:before="240"/>
      </w:pPr>
      <w:r>
        <w:rPr>
          <w:rFonts w:ascii="微软雅黑" w:hAnsi="微软雅黑" w:eastAsia="微软雅黑"/>
          <w:b/>
          <w:sz w:val="24"/>
        </w:rPr>
        <w:t>四、赛道2·青少年人工智能工具应用大赛（高中组，2人）</w:t>
      </w:r>
    </w:p>
    <w:tbl>
      <w:tblPr>
        <w:tblStyle w:val="TableGrid"/>
        <w:tblW w:type="auto" w:w="0"/>
        <w:jc w:val="center"/>
        <w:tblLayout w:type="fixed"/>
        <w:tblLook w:firstColumn="1" w:firstRow="1" w:lastColumn="0" w:lastRow="0" w:noHBand="0" w:noVBand="1" w:val="04A0"/>
        <w:tblLayout w:type="fixed"/>
        <w:tblCellMar>
          <w:left w:w="57" w:type="dxa"/>
          <w:right w:w="57" w:type="dxa"/>
        </w:tblCellMar>
      </w:tblPr>
      <w:tblGrid>
        <w:gridCol w:w="680"/>
        <w:gridCol w:w="1587"/>
        <w:gridCol w:w="1870"/>
        <w:gridCol w:w="2437"/>
        <w:gridCol w:w="907"/>
        <w:gridCol w:w="680"/>
        <w:gridCol w:w="1474"/>
      </w:tblGrid>
      <w:tr>
        <w:tc>
          <w:tcPr>
            <w:tcW w:type="dxa" w:w="680"/>
            <w:tcW w:w="680" w:type="dxa"/>
            <w:vAlign w:val="center"/>
          </w:tcPr>
          <w:p>
            <w:pPr>
              <w:spacing w:before="40" w:after="40"/>
              <w:jc w:val="center"/>
            </w:pPr>
            <w:r>
              <w:rPr>
                <w:rFonts w:ascii="黑体" w:hAnsi="黑体" w:eastAsia="黑体"/>
                <w:b/>
                <w:sz w:val="21"/>
              </w:rPr>
              <w:t>序号</w:t>
            </w:r>
          </w:p>
        </w:tc>
        <w:tc>
          <w:tcPr>
            <w:tcW w:type="dxa" w:w="1587"/>
            <w:tcW w:w="1587" w:type="dxa"/>
            <w:vAlign w:val="center"/>
          </w:tcPr>
          <w:p>
            <w:pPr>
              <w:spacing w:before="40" w:after="40"/>
              <w:jc w:val="center"/>
            </w:pPr>
            <w:r>
              <w:rPr>
                <w:rFonts w:ascii="黑体" w:hAnsi="黑体" w:eastAsia="黑体"/>
                <w:b/>
                <w:sz w:val="21"/>
              </w:rPr>
              <w:t>参赛码</w:t>
            </w:r>
          </w:p>
        </w:tc>
        <w:tc>
          <w:tcPr>
            <w:tcW w:type="dxa" w:w="1871"/>
            <w:tcW w:w="1870" w:type="dxa"/>
            <w:vAlign w:val="center"/>
          </w:tcPr>
          <w:p>
            <w:pPr>
              <w:spacing w:before="40" w:after="40"/>
              <w:jc w:val="center"/>
            </w:pPr>
            <w:r>
              <w:rPr>
                <w:rFonts w:ascii="黑体" w:hAnsi="黑体" w:eastAsia="黑体"/>
                <w:b/>
                <w:sz w:val="21"/>
              </w:rPr>
              <w:t>地区</w:t>
            </w:r>
          </w:p>
        </w:tc>
        <w:tc>
          <w:tcPr>
            <w:tcW w:type="dxa" w:w="2438"/>
            <w:tcW w:w="2437" w:type="dxa"/>
            <w:vAlign w:val="center"/>
          </w:tcPr>
          <w:p>
            <w:pPr>
              <w:spacing w:before="40" w:after="40"/>
              <w:jc w:val="center"/>
            </w:pPr>
            <w:r>
              <w:rPr>
                <w:rFonts w:ascii="黑体" w:hAnsi="黑体" w:eastAsia="黑体"/>
                <w:b/>
                <w:sz w:val="21"/>
              </w:rPr>
              <w:t>学校</w:t>
            </w:r>
          </w:p>
        </w:tc>
        <w:tc>
          <w:tcPr>
            <w:tcW w:type="dxa" w:w="907"/>
            <w:tcW w:w="907" w:type="dxa"/>
            <w:vAlign w:val="center"/>
          </w:tcPr>
          <w:p>
            <w:pPr>
              <w:spacing w:before="40" w:after="40"/>
              <w:jc w:val="center"/>
            </w:pPr>
            <w:r>
              <w:rPr>
                <w:rFonts w:ascii="黑体" w:hAnsi="黑体" w:eastAsia="黑体"/>
                <w:b/>
                <w:sz w:val="21"/>
              </w:rPr>
              <w:t>姓名</w:t>
            </w:r>
          </w:p>
        </w:tc>
        <w:tc>
          <w:tcPr>
            <w:tcW w:type="dxa" w:w="680"/>
            <w:tcW w:w="680" w:type="dxa"/>
            <w:vAlign w:val="center"/>
          </w:tcPr>
          <w:p>
            <w:pPr>
              <w:spacing w:before="40" w:after="40"/>
              <w:jc w:val="center"/>
            </w:pPr>
            <w:r>
              <w:rPr>
                <w:rFonts w:ascii="黑体" w:hAnsi="黑体" w:eastAsia="黑体"/>
                <w:b/>
                <w:sz w:val="21"/>
              </w:rPr>
              <w:t>性别</w:t>
            </w:r>
          </w:p>
        </w:tc>
        <w:tc>
          <w:tcPr>
            <w:tcW w:type="dxa" w:w="1474"/>
            <w:tcW w:w="1474" w:type="dxa"/>
            <w:vAlign w:val="center"/>
          </w:tcPr>
          <w:p>
            <w:pPr>
              <w:spacing w:before="40" w:after="40"/>
              <w:jc w:val="center"/>
            </w:pPr>
            <w:r>
              <w:rPr>
                <w:rFonts w:ascii="黑体" w:hAnsi="黑体" w:eastAsia="黑体"/>
                <w:b/>
                <w:sz w:val="21"/>
              </w:rPr>
              <w:t>指导教师</w:t>
            </w:r>
          </w:p>
        </w:tc>
      </w:tr>
      <w:tr>
        <w:tc>
          <w:tcPr>
            <w:tcW w:type="dxa" w:w="680"/>
            <w:tcW w:w="680" w:type="dxa"/>
            <w:vAlign w:val="center"/>
          </w:tcPr>
          <w:p>
            <w:pPr>
              <w:spacing w:before="40" w:after="40"/>
              <w:jc w:val="center"/>
            </w:pPr>
            <w:r>
              <w:rPr>
                <w:rFonts w:ascii="宋体" w:hAnsi="宋体" w:eastAsia="宋体"/>
                <w:b w:val="0"/>
                <w:sz w:val="21"/>
              </w:rPr>
              <w:t>1</w:t>
            </w:r>
          </w:p>
        </w:tc>
        <w:tc>
          <w:tcPr>
            <w:tcW w:type="dxa" w:w="1587"/>
            <w:tcW w:w="1587" w:type="dxa"/>
            <w:vAlign w:val="center"/>
          </w:tcPr>
          <w:p>
            <w:pPr>
              <w:spacing w:before="40" w:after="40"/>
              <w:jc w:val="center"/>
            </w:pPr>
            <w:r>
              <w:rPr>
                <w:rFonts w:ascii="宋体" w:hAnsi="宋体" w:eastAsia="宋体"/>
                <w:b w:val="0"/>
                <w:sz w:val="21"/>
              </w:rPr>
              <w:t>S2GGZ_0047</w:t>
            </w:r>
          </w:p>
        </w:tc>
        <w:tc>
          <w:tcPr>
            <w:tcW w:type="dxa" w:w="1871"/>
            <w:tcW w:w="1870" w:type="dxa"/>
            <w:vAlign w:val="center"/>
          </w:tcPr>
          <w:p>
            <w:pPr>
              <w:spacing w:before="40" w:after="40"/>
              <w:jc w:val="center"/>
            </w:pPr>
            <w:r>
              <w:rPr>
                <w:rFonts w:ascii="宋体" w:hAnsi="宋体" w:eastAsia="宋体"/>
                <w:b w:val="0"/>
                <w:sz w:val="21"/>
              </w:rPr>
              <w:t>贵阳市·观山湖区</w:t>
            </w:r>
          </w:p>
        </w:tc>
        <w:tc>
          <w:tcPr>
            <w:tcW w:type="dxa" w:w="2438"/>
            <w:tcW w:w="2437" w:type="dxa"/>
            <w:vAlign w:val="center"/>
          </w:tcPr>
          <w:p>
            <w:pPr>
              <w:spacing w:before="40" w:after="40"/>
              <w:jc w:val="center"/>
            </w:pPr>
            <w:r>
              <w:rPr>
                <w:rFonts w:ascii="宋体" w:hAnsi="宋体" w:eastAsia="宋体"/>
                <w:b w:val="0"/>
                <w:sz w:val="21"/>
              </w:rPr>
              <w:t>贵阳市第一中学</w:t>
            </w:r>
          </w:p>
        </w:tc>
        <w:tc>
          <w:tcPr>
            <w:tcW w:type="dxa" w:w="907"/>
            <w:tcW w:w="907" w:type="dxa"/>
            <w:vAlign w:val="center"/>
          </w:tcPr>
          <w:p>
            <w:pPr>
              <w:spacing w:before="40" w:after="40"/>
              <w:jc w:val="center"/>
            </w:pPr>
            <w:r>
              <w:rPr>
                <w:rFonts w:ascii="宋体" w:hAnsi="宋体" w:eastAsia="宋体"/>
                <w:b w:val="0"/>
                <w:sz w:val="21"/>
              </w:rPr>
              <w:t>朱九萌</w:t>
            </w:r>
          </w:p>
        </w:tc>
        <w:tc>
          <w:tcPr>
            <w:tcW w:type="dxa" w:w="680"/>
            <w:tcW w:w="680" w:type="dxa"/>
            <w:vAlign w:val="center"/>
          </w:tcPr>
          <w:p>
            <w:pPr>
              <w:spacing w:before="40" w:after="40"/>
              <w:jc w:val="center"/>
            </w:pPr>
            <w:r>
              <w:rPr>
                <w:rFonts w:ascii="宋体" w:hAnsi="宋体" w:eastAsia="宋体"/>
                <w:b w:val="0"/>
                <w:sz w:val="21"/>
              </w:rPr>
              <w:t>男</w:t>
            </w:r>
          </w:p>
        </w:tc>
        <w:tc>
          <w:tcPr>
            <w:tcW w:type="dxa" w:w="1474"/>
            <w:tcW w:w="1474" w:type="dxa"/>
            <w:vAlign w:val="center"/>
          </w:tcPr>
          <w:p>
            <w:pPr>
              <w:spacing w:before="40" w:after="40"/>
              <w:jc w:val="center"/>
            </w:pPr>
            <w:r>
              <w:rPr>
                <w:rFonts w:ascii="宋体" w:hAnsi="宋体" w:eastAsia="宋体"/>
                <w:b w:val="0"/>
                <w:sz w:val="21"/>
              </w:rPr>
              <w:t>和琴</w:t>
            </w:r>
          </w:p>
        </w:tc>
      </w:tr>
      <w:tr>
        <w:tc>
          <w:tcPr>
            <w:tcW w:type="dxa" w:w="680"/>
            <w:tcW w:w="680" w:type="dxa"/>
            <w:vAlign w:val="center"/>
          </w:tcPr>
          <w:p>
            <w:pPr>
              <w:spacing w:before="40" w:after="40"/>
              <w:jc w:val="center"/>
            </w:pPr>
            <w:r>
              <w:rPr>
                <w:rFonts w:ascii="宋体" w:hAnsi="宋体" w:eastAsia="宋体"/>
                <w:b w:val="0"/>
                <w:sz w:val="21"/>
              </w:rPr>
              <w:t>2</w:t>
            </w:r>
          </w:p>
        </w:tc>
        <w:tc>
          <w:tcPr>
            <w:tcW w:type="dxa" w:w="1587"/>
            <w:tcW w:w="1587" w:type="dxa"/>
            <w:vAlign w:val="center"/>
          </w:tcPr>
          <w:p>
            <w:pPr>
              <w:spacing w:before="40" w:after="40"/>
              <w:jc w:val="center"/>
            </w:pPr>
            <w:r>
              <w:rPr>
                <w:rFonts w:ascii="宋体" w:hAnsi="宋体" w:eastAsia="宋体"/>
                <w:b w:val="0"/>
                <w:sz w:val="21"/>
              </w:rPr>
              <w:t>S2GGZ_0025</w:t>
            </w:r>
          </w:p>
        </w:tc>
        <w:tc>
          <w:tcPr>
            <w:tcW w:type="dxa" w:w="1871"/>
            <w:tcW w:w="1870" w:type="dxa"/>
            <w:vAlign w:val="center"/>
          </w:tcPr>
          <w:p>
            <w:pPr>
              <w:spacing w:before="40" w:after="40"/>
              <w:jc w:val="center"/>
            </w:pPr>
            <w:r>
              <w:rPr>
                <w:rFonts w:ascii="宋体" w:hAnsi="宋体" w:eastAsia="宋体"/>
                <w:b w:val="0"/>
                <w:sz w:val="21"/>
              </w:rPr>
              <w:t>黔南州·福泉市</w:t>
            </w:r>
          </w:p>
        </w:tc>
        <w:tc>
          <w:tcPr>
            <w:tcW w:type="dxa" w:w="2438"/>
            <w:tcW w:w="2437" w:type="dxa"/>
            <w:vAlign w:val="center"/>
          </w:tcPr>
          <w:p>
            <w:pPr>
              <w:spacing w:before="40" w:after="40"/>
              <w:jc w:val="center"/>
            </w:pPr>
            <w:r>
              <w:rPr>
                <w:rFonts w:ascii="宋体" w:hAnsi="宋体" w:eastAsia="宋体"/>
                <w:b w:val="0"/>
                <w:sz w:val="21"/>
              </w:rPr>
              <w:t>福泉中学</w:t>
            </w:r>
          </w:p>
        </w:tc>
        <w:tc>
          <w:tcPr>
            <w:tcW w:type="dxa" w:w="907"/>
            <w:tcW w:w="907" w:type="dxa"/>
            <w:vAlign w:val="center"/>
          </w:tcPr>
          <w:p>
            <w:pPr>
              <w:spacing w:before="40" w:after="40"/>
              <w:jc w:val="center"/>
            </w:pPr>
            <w:r>
              <w:rPr>
                <w:rFonts w:ascii="宋体" w:hAnsi="宋体" w:eastAsia="宋体"/>
                <w:b w:val="0"/>
                <w:sz w:val="21"/>
              </w:rPr>
              <w:t>袁骏彦</w:t>
            </w:r>
          </w:p>
        </w:tc>
        <w:tc>
          <w:tcPr>
            <w:tcW w:type="dxa" w:w="680"/>
            <w:tcW w:w="680" w:type="dxa"/>
            <w:vAlign w:val="center"/>
          </w:tcPr>
          <w:p>
            <w:pPr>
              <w:spacing w:before="40" w:after="40"/>
              <w:jc w:val="center"/>
            </w:pPr>
            <w:r>
              <w:rPr>
                <w:rFonts w:ascii="宋体" w:hAnsi="宋体" w:eastAsia="宋体"/>
                <w:b w:val="0"/>
                <w:sz w:val="21"/>
              </w:rPr>
              <w:t>男</w:t>
            </w:r>
          </w:p>
        </w:tc>
        <w:tc>
          <w:tcPr>
            <w:tcW w:type="dxa" w:w="1474"/>
            <w:tcW w:w="1474" w:type="dxa"/>
            <w:vAlign w:val="center"/>
          </w:tcPr>
          <w:p>
            <w:pPr>
              <w:spacing w:before="40" w:after="40"/>
              <w:jc w:val="center"/>
            </w:pPr>
            <w:r>
              <w:rPr>
                <w:rFonts w:ascii="宋体" w:hAnsi="宋体" w:eastAsia="宋体"/>
                <w:b w:val="0"/>
                <w:sz w:val="21"/>
              </w:rPr>
              <w:t>吴健/宋雨秋</w:t>
            </w:r>
          </w:p>
        </w:tc>
      </w:tr>
    </w:tbl>
    <w:sectPr w:rsidR="00FC693F" w:rsidRPr="0006063C" w:rsidSect="00034616">
      <w:pgSz w:w="12240" w:h="15840"/>
      <w:pgMar w:top="1417" w:right="1134" w:bottom="141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